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9D8" w:rsidRDefault="00F349D8">
      <w:pPr>
        <w:autoSpaceDE w:val="0"/>
        <w:autoSpaceDN w:val="0"/>
        <w:spacing w:after="78" w:line="220" w:lineRule="exact"/>
      </w:pPr>
    </w:p>
    <w:p w:rsidR="00F349D8" w:rsidRPr="002C7F6E" w:rsidRDefault="002C7F6E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2C7F6E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F349D8" w:rsidRPr="002C7F6E" w:rsidRDefault="002C7F6E">
      <w:pPr>
        <w:autoSpaceDE w:val="0"/>
        <w:autoSpaceDN w:val="0"/>
        <w:spacing w:before="670" w:after="0" w:line="230" w:lineRule="auto"/>
        <w:ind w:left="2256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Чеченской Республики</w:t>
      </w:r>
    </w:p>
    <w:p w:rsidR="00F349D8" w:rsidRPr="002C7F6E" w:rsidRDefault="002C7F6E">
      <w:pPr>
        <w:autoSpaceDE w:val="0"/>
        <w:autoSpaceDN w:val="0"/>
        <w:spacing w:before="670" w:after="2096" w:line="230" w:lineRule="auto"/>
        <w:ind w:left="1728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МБОУ "СОШ № 2 с. Белгатой Шалинского муниципального района"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42"/>
        <w:gridCol w:w="3580"/>
        <w:gridCol w:w="3300"/>
      </w:tblGrid>
      <w:tr w:rsidR="00F349D8">
        <w:trPr>
          <w:trHeight w:hRule="exact" w:val="27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4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80" w:type="dxa"/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44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44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F349D8">
        <w:trPr>
          <w:trHeight w:hRule="exact" w:val="20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Методическим объединением</w:t>
            </w:r>
          </w:p>
        </w:tc>
        <w:tc>
          <w:tcPr>
            <w:tcW w:w="3580" w:type="dxa"/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УВР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</w:p>
        </w:tc>
      </w:tr>
      <w:tr w:rsidR="00F349D8">
        <w:trPr>
          <w:trHeight w:hRule="exact" w:val="40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учителей</w:t>
            </w:r>
          </w:p>
        </w:tc>
        <w:tc>
          <w:tcPr>
            <w:tcW w:w="3580" w:type="dxa"/>
            <w:vMerge w:val="restart"/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20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______________Хасиева П. С.</w:t>
            </w:r>
          </w:p>
        </w:tc>
        <w:tc>
          <w:tcPr>
            <w:tcW w:w="3300" w:type="dxa"/>
            <w:vMerge w:val="restart"/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20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______________Муциев А.С.</w:t>
            </w:r>
          </w:p>
        </w:tc>
      </w:tr>
      <w:tr w:rsidR="00F349D8">
        <w:trPr>
          <w:trHeight w:hRule="exact" w:val="118"/>
        </w:trPr>
        <w:tc>
          <w:tcPr>
            <w:tcW w:w="3042" w:type="dxa"/>
            <w:vMerge w:val="restart"/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3431" w:type="dxa"/>
            <w:vMerge/>
          </w:tcPr>
          <w:p w:rsidR="00F349D8" w:rsidRDefault="00F349D8"/>
        </w:tc>
        <w:tc>
          <w:tcPr>
            <w:tcW w:w="3431" w:type="dxa"/>
            <w:vMerge/>
          </w:tcPr>
          <w:p w:rsidR="00F349D8" w:rsidRDefault="00F349D8"/>
        </w:tc>
      </w:tr>
      <w:tr w:rsidR="00F349D8">
        <w:trPr>
          <w:trHeight w:hRule="exact" w:val="302"/>
        </w:trPr>
        <w:tc>
          <w:tcPr>
            <w:tcW w:w="3431" w:type="dxa"/>
            <w:vMerge/>
          </w:tcPr>
          <w:p w:rsidR="00F349D8" w:rsidRDefault="00F349D8"/>
        </w:tc>
        <w:tc>
          <w:tcPr>
            <w:tcW w:w="3580" w:type="dxa"/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</w:t>
            </w:r>
          </w:p>
        </w:tc>
      </w:tr>
      <w:tr w:rsidR="00F349D8">
        <w:trPr>
          <w:trHeight w:hRule="exact" w:val="30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580" w:type="dxa"/>
            <w:vMerge w:val="restart"/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198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  г.</w:t>
            </w:r>
          </w:p>
        </w:tc>
        <w:tc>
          <w:tcPr>
            <w:tcW w:w="3300" w:type="dxa"/>
            <w:vMerge w:val="restart"/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198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г.</w:t>
            </w:r>
          </w:p>
        </w:tc>
      </w:tr>
      <w:tr w:rsidR="00F349D8">
        <w:trPr>
          <w:trHeight w:hRule="exact" w:val="388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10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г.</w:t>
            </w:r>
          </w:p>
        </w:tc>
        <w:tc>
          <w:tcPr>
            <w:tcW w:w="3431" w:type="dxa"/>
            <w:vMerge/>
          </w:tcPr>
          <w:p w:rsidR="00F349D8" w:rsidRDefault="00F349D8"/>
        </w:tc>
        <w:tc>
          <w:tcPr>
            <w:tcW w:w="3431" w:type="dxa"/>
            <w:vMerge/>
          </w:tcPr>
          <w:p w:rsidR="00F349D8" w:rsidRDefault="00F349D8"/>
        </w:tc>
      </w:tr>
    </w:tbl>
    <w:p w:rsidR="00F349D8" w:rsidRPr="00B9480A" w:rsidRDefault="002C7F6E">
      <w:pPr>
        <w:autoSpaceDE w:val="0"/>
        <w:autoSpaceDN w:val="0"/>
        <w:spacing w:before="978" w:after="0" w:line="262" w:lineRule="auto"/>
        <w:ind w:left="3744" w:right="3600"/>
        <w:jc w:val="center"/>
        <w:rPr>
          <w:lang w:val="ru-RU"/>
        </w:rPr>
      </w:pPr>
      <w:r w:rsidRPr="00B948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РАБОЧАЯ ПРОГРАММА </w:t>
      </w:r>
      <w:r w:rsidRPr="00B9480A">
        <w:rPr>
          <w:lang w:val="ru-RU"/>
        </w:rPr>
        <w:br/>
      </w:r>
      <w:r w:rsidRPr="00B9480A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B9480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3784554)</w:t>
      </w:r>
    </w:p>
    <w:p w:rsidR="00F349D8" w:rsidRPr="00EE1FE2" w:rsidRDefault="002C7F6E" w:rsidP="002C7F6E">
      <w:pPr>
        <w:autoSpaceDE w:val="0"/>
        <w:autoSpaceDN w:val="0"/>
        <w:spacing w:after="0" w:line="240" w:lineRule="auto"/>
        <w:ind w:left="4320" w:right="3888"/>
        <w:jc w:val="center"/>
        <w:rPr>
          <w:lang w:val="ru-RU"/>
        </w:rPr>
      </w:pPr>
      <w:r w:rsidRPr="00EE1FE2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  <w:r w:rsidRPr="00EE1FE2">
        <w:rPr>
          <w:lang w:val="ru-RU"/>
        </w:rPr>
        <w:br/>
      </w:r>
      <w:r w:rsidRPr="00EE1FE2">
        <w:rPr>
          <w:rFonts w:ascii="Times New Roman" w:eastAsia="Times New Roman" w:hAnsi="Times New Roman"/>
          <w:color w:val="000000"/>
          <w:sz w:val="24"/>
          <w:lang w:val="ru-RU"/>
        </w:rPr>
        <w:t>«Математика»</w:t>
      </w:r>
    </w:p>
    <w:p w:rsidR="002C7F6E" w:rsidRPr="002C7F6E" w:rsidRDefault="002C7F6E" w:rsidP="002C7F6E">
      <w:pPr>
        <w:autoSpaceDE w:val="0"/>
        <w:autoSpaceDN w:val="0"/>
        <w:spacing w:after="0" w:line="240" w:lineRule="auto"/>
        <w:ind w:left="2880" w:right="2592"/>
        <w:jc w:val="center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для 2 класса начального общего образования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2C7F6E" w:rsidRPr="00EE1FE2" w:rsidRDefault="002C7F6E" w:rsidP="002C7F6E">
      <w:pPr>
        <w:autoSpaceDE w:val="0"/>
        <w:autoSpaceDN w:val="0"/>
        <w:spacing w:after="0" w:line="240" w:lineRule="auto"/>
        <w:ind w:left="2880" w:right="2592"/>
        <w:jc w:val="center"/>
        <w:rPr>
          <w:lang w:val="ru-RU"/>
        </w:rPr>
      </w:pPr>
    </w:p>
    <w:p w:rsidR="002C7F6E" w:rsidRPr="00EE1FE2" w:rsidRDefault="002C7F6E" w:rsidP="002C7F6E">
      <w:pPr>
        <w:autoSpaceDE w:val="0"/>
        <w:autoSpaceDN w:val="0"/>
        <w:spacing w:after="0" w:line="240" w:lineRule="auto"/>
        <w:ind w:left="2880" w:right="2592"/>
        <w:jc w:val="center"/>
        <w:rPr>
          <w:lang w:val="ru-RU"/>
        </w:rPr>
      </w:pPr>
    </w:p>
    <w:p w:rsidR="002C7F6E" w:rsidRPr="00EE1FE2" w:rsidRDefault="002C7F6E" w:rsidP="002C7F6E">
      <w:pPr>
        <w:autoSpaceDE w:val="0"/>
        <w:autoSpaceDN w:val="0"/>
        <w:spacing w:after="0" w:line="240" w:lineRule="auto"/>
        <w:ind w:left="2880" w:right="2592"/>
        <w:jc w:val="center"/>
        <w:rPr>
          <w:lang w:val="ru-RU"/>
        </w:rPr>
      </w:pPr>
    </w:p>
    <w:p w:rsidR="002C7F6E" w:rsidRPr="00EE1FE2" w:rsidRDefault="002C7F6E" w:rsidP="002C7F6E">
      <w:pPr>
        <w:autoSpaceDE w:val="0"/>
        <w:autoSpaceDN w:val="0"/>
        <w:spacing w:after="0" w:line="240" w:lineRule="auto"/>
        <w:ind w:left="2880" w:right="2592"/>
        <w:jc w:val="center"/>
        <w:rPr>
          <w:lang w:val="ru-RU"/>
        </w:rPr>
      </w:pPr>
    </w:p>
    <w:p w:rsidR="002C7F6E" w:rsidRPr="00EE1FE2" w:rsidRDefault="002C7F6E" w:rsidP="002C7F6E">
      <w:pPr>
        <w:autoSpaceDE w:val="0"/>
        <w:autoSpaceDN w:val="0"/>
        <w:spacing w:after="0" w:line="240" w:lineRule="auto"/>
        <w:ind w:left="2880" w:right="2592"/>
        <w:jc w:val="center"/>
        <w:rPr>
          <w:lang w:val="ru-RU"/>
        </w:rPr>
      </w:pPr>
    </w:p>
    <w:p w:rsidR="002C7F6E" w:rsidRPr="00EE1FE2" w:rsidRDefault="002C7F6E" w:rsidP="002C7F6E">
      <w:pPr>
        <w:autoSpaceDE w:val="0"/>
        <w:autoSpaceDN w:val="0"/>
        <w:spacing w:after="0" w:line="240" w:lineRule="auto"/>
        <w:ind w:left="2880" w:right="2592"/>
        <w:jc w:val="center"/>
        <w:rPr>
          <w:lang w:val="ru-RU"/>
        </w:rPr>
      </w:pPr>
    </w:p>
    <w:p w:rsidR="002C7F6E" w:rsidRPr="002C7F6E" w:rsidRDefault="002C7F6E" w:rsidP="00EE1FE2">
      <w:pPr>
        <w:autoSpaceDE w:val="0"/>
        <w:autoSpaceDN w:val="0"/>
        <w:spacing w:after="0" w:line="240" w:lineRule="auto"/>
        <w:ind w:left="2410" w:right="656"/>
        <w:jc w:val="right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Шуртуева Халимат Мусаевна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F349D8" w:rsidRPr="002C7F6E" w:rsidRDefault="002C7F6E" w:rsidP="00EE1FE2">
      <w:pPr>
        <w:autoSpaceDE w:val="0"/>
        <w:autoSpaceDN w:val="0"/>
        <w:spacing w:before="2112" w:after="0" w:line="262" w:lineRule="auto"/>
        <w:ind w:left="7382" w:hanging="3129"/>
        <w:rPr>
          <w:rFonts w:ascii="Times New Roman" w:eastAsia="Times New Roman" w:hAnsi="Times New Roman"/>
          <w:color w:val="000000"/>
          <w:sz w:val="24"/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Белгатой 2022</w:t>
      </w:r>
    </w:p>
    <w:p w:rsidR="00F349D8" w:rsidRPr="002C7F6E" w:rsidRDefault="002C7F6E">
      <w:pPr>
        <w:rPr>
          <w:lang w:val="ru-RU"/>
        </w:rPr>
        <w:sectPr w:rsidR="00F349D8" w:rsidRPr="002C7F6E" w:rsidSect="002C7F6E">
          <w:pgSz w:w="11900" w:h="16840"/>
          <w:pgMar w:top="964" w:right="1440" w:bottom="1440" w:left="1440" w:header="426" w:footer="720" w:gutter="0"/>
          <w:cols w:space="720" w:equalWidth="0">
            <w:col w:w="10292" w:space="0"/>
          </w:cols>
          <w:docGrid w:linePitch="360"/>
        </w:sectPr>
      </w:pPr>
      <w:r w:rsidRPr="002C7F6E">
        <w:rPr>
          <w:lang w:val="ru-RU"/>
        </w:rPr>
        <w:t xml:space="preserve"> </w:t>
      </w:r>
    </w:p>
    <w:p w:rsidR="00F349D8" w:rsidRPr="002C7F6E" w:rsidRDefault="00F349D8">
      <w:pPr>
        <w:autoSpaceDE w:val="0"/>
        <w:autoSpaceDN w:val="0"/>
        <w:spacing w:after="78" w:line="220" w:lineRule="exact"/>
        <w:rPr>
          <w:lang w:val="ru-RU"/>
        </w:rPr>
      </w:pPr>
    </w:p>
    <w:p w:rsidR="00F349D8" w:rsidRPr="002C7F6E" w:rsidRDefault="002C7F6E">
      <w:pPr>
        <w:autoSpaceDE w:val="0"/>
        <w:autoSpaceDN w:val="0"/>
        <w:spacing w:after="0" w:line="230" w:lineRule="auto"/>
        <w:rPr>
          <w:lang w:val="ru-RU"/>
        </w:rPr>
      </w:pPr>
      <w:r w:rsidRPr="002C7F6E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F349D8" w:rsidRPr="002C7F6E" w:rsidRDefault="002C7F6E" w:rsidP="00AD10D2">
      <w:pPr>
        <w:autoSpaceDE w:val="0"/>
        <w:autoSpaceDN w:val="0"/>
        <w:spacing w:before="346" w:after="0"/>
        <w:ind w:firstLine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«Математика» для обучающихся 2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:rsidR="00F349D8" w:rsidRPr="002C7F6E" w:rsidRDefault="002C7F6E" w:rsidP="00AD10D2">
      <w:pPr>
        <w:autoSpaceDE w:val="0"/>
        <w:autoSpaceDN w:val="0"/>
        <w:spacing w:before="190" w:after="0" w:line="230" w:lineRule="auto"/>
        <w:ind w:left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изучение математики имеет особое значение в развитии младшего школьника.</w:t>
      </w:r>
    </w:p>
    <w:p w:rsidR="00F349D8" w:rsidRPr="002C7F6E" w:rsidRDefault="002C7F6E" w:rsidP="00AD10D2">
      <w:pPr>
        <w:autoSpaceDE w:val="0"/>
        <w:autoSpaceDN w:val="0"/>
        <w:spacing w:before="70" w:after="0" w:line="271" w:lineRule="auto"/>
        <w:ind w:right="144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F349D8" w:rsidRPr="002C7F6E" w:rsidRDefault="002C7F6E" w:rsidP="00AD10D2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jc w:val="both"/>
        <w:rPr>
          <w:lang w:val="ru-RU"/>
        </w:rPr>
      </w:pPr>
      <w:r w:rsidRPr="002C7F6E">
        <w:rPr>
          <w:lang w:val="ru-RU"/>
        </w:rPr>
        <w:tab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F349D8" w:rsidRPr="002C7F6E" w:rsidRDefault="002C7F6E" w:rsidP="00AD10D2">
      <w:pPr>
        <w:autoSpaceDE w:val="0"/>
        <w:autoSpaceDN w:val="0"/>
        <w:spacing w:before="178" w:after="0"/>
        <w:ind w:left="420" w:right="288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F349D8" w:rsidRPr="002C7F6E" w:rsidRDefault="002C7F6E" w:rsidP="00AD10D2">
      <w:pPr>
        <w:autoSpaceDE w:val="0"/>
        <w:autoSpaceDN w:val="0"/>
        <w:spacing w:before="190" w:after="0" w:line="281" w:lineRule="auto"/>
        <w:ind w:left="420" w:right="144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(«часть-целое»,«больше-меньше», «равно-неравно», «порядок»), смысла арифметических действий,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зависимостей (работа, движение, продолжительность события). </w:t>
      </w:r>
    </w:p>
    <w:p w:rsidR="00F349D8" w:rsidRPr="002C7F6E" w:rsidRDefault="002C7F6E" w:rsidP="00AD10D2">
      <w:pPr>
        <w:autoSpaceDE w:val="0"/>
        <w:autoSpaceDN w:val="0"/>
        <w:spacing w:before="190" w:after="0" w:line="281" w:lineRule="auto"/>
        <w:ind w:left="420" w:right="144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:rsidR="00F349D8" w:rsidRPr="002C7F6E" w:rsidRDefault="002C7F6E" w:rsidP="00AD10D2">
      <w:pPr>
        <w:autoSpaceDE w:val="0"/>
        <w:autoSpaceDN w:val="0"/>
        <w:spacing w:before="190" w:after="0" w:line="281" w:lineRule="auto"/>
        <w:ind w:left="420" w:right="144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:rsidR="00F349D8" w:rsidRPr="002C7F6E" w:rsidRDefault="002C7F6E" w:rsidP="00AD10D2">
      <w:pPr>
        <w:tabs>
          <w:tab w:val="left" w:pos="180"/>
        </w:tabs>
        <w:autoSpaceDE w:val="0"/>
        <w:autoSpaceDN w:val="0"/>
        <w:spacing w:before="180" w:after="0" w:line="262" w:lineRule="auto"/>
        <w:ind w:right="720"/>
        <w:jc w:val="both"/>
        <w:rPr>
          <w:lang w:val="ru-RU"/>
        </w:rPr>
      </w:pPr>
      <w:r w:rsidRPr="002C7F6E">
        <w:rPr>
          <w:lang w:val="ru-RU"/>
        </w:rPr>
        <w:tab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F349D8" w:rsidRPr="002C7F6E" w:rsidRDefault="002C7F6E" w:rsidP="00AD10D2">
      <w:pPr>
        <w:autoSpaceDE w:val="0"/>
        <w:autoSpaceDN w:val="0"/>
        <w:spacing w:before="178" w:after="0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:rsidR="00F349D8" w:rsidRPr="002C7F6E" w:rsidRDefault="002C7F6E" w:rsidP="00AD10D2">
      <w:pPr>
        <w:autoSpaceDE w:val="0"/>
        <w:autoSpaceDN w:val="0"/>
        <w:spacing w:before="190" w:after="0" w:line="271" w:lineRule="auto"/>
        <w:ind w:left="420" w:right="7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F349D8" w:rsidRPr="002C7F6E" w:rsidRDefault="002C7F6E" w:rsidP="00AD10D2">
      <w:pPr>
        <w:autoSpaceDE w:val="0"/>
        <w:autoSpaceDN w:val="0"/>
        <w:spacing w:before="190" w:after="0" w:line="271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</w:p>
    <w:p w:rsidR="00F349D8" w:rsidRPr="002C7F6E" w:rsidRDefault="00F349D8" w:rsidP="00AD10D2">
      <w:pPr>
        <w:jc w:val="both"/>
        <w:rPr>
          <w:lang w:val="ru-RU"/>
        </w:rPr>
        <w:sectPr w:rsidR="00F349D8" w:rsidRPr="002C7F6E">
          <w:pgSz w:w="11900" w:h="16840"/>
          <w:pgMar w:top="298" w:right="634" w:bottom="380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F349D8" w:rsidRPr="002C7F6E" w:rsidRDefault="00F349D8" w:rsidP="00AD10D2">
      <w:pPr>
        <w:autoSpaceDE w:val="0"/>
        <w:autoSpaceDN w:val="0"/>
        <w:spacing w:after="66" w:line="220" w:lineRule="exact"/>
        <w:jc w:val="both"/>
        <w:rPr>
          <w:lang w:val="ru-RU"/>
        </w:rPr>
      </w:pPr>
    </w:p>
    <w:p w:rsidR="00F349D8" w:rsidRPr="002C7F6E" w:rsidRDefault="002C7F6E" w:rsidP="00AD10D2">
      <w:pPr>
        <w:autoSpaceDE w:val="0"/>
        <w:autoSpaceDN w:val="0"/>
        <w:spacing w:after="0" w:line="230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предположения).</w:t>
      </w:r>
    </w:p>
    <w:p w:rsidR="00F349D8" w:rsidRPr="002C7F6E" w:rsidRDefault="002C7F6E" w:rsidP="00AD10D2">
      <w:pPr>
        <w:autoSpaceDE w:val="0"/>
        <w:autoSpaceDN w:val="0"/>
        <w:spacing w:before="178" w:after="0" w:line="281" w:lineRule="auto"/>
        <w:ind w:firstLine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информации, в том числе и графическими (таблица, диаграмма, схема).</w:t>
      </w:r>
    </w:p>
    <w:p w:rsidR="00F349D8" w:rsidRPr="002C7F6E" w:rsidRDefault="002C7F6E" w:rsidP="00AD10D2">
      <w:pPr>
        <w:autoSpaceDE w:val="0"/>
        <w:autoSpaceDN w:val="0"/>
        <w:spacing w:before="70" w:after="0" w:line="286" w:lineRule="auto"/>
        <w:ind w:firstLine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F349D8" w:rsidRPr="002C7F6E" w:rsidRDefault="002C7F6E" w:rsidP="00AD10D2">
      <w:pPr>
        <w:autoSpaceDE w:val="0"/>
        <w:autoSpaceDN w:val="0"/>
        <w:spacing w:before="190" w:after="0" w:line="230" w:lineRule="auto"/>
        <w:ind w:left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На изучение математики в 2 классе отводится 4 часа в неделю, всего 136 часов.</w:t>
      </w:r>
    </w:p>
    <w:p w:rsidR="00F349D8" w:rsidRPr="002C7F6E" w:rsidRDefault="00F349D8">
      <w:pPr>
        <w:rPr>
          <w:lang w:val="ru-RU"/>
        </w:rPr>
        <w:sectPr w:rsidR="00F349D8" w:rsidRPr="002C7F6E">
          <w:pgSz w:w="11900" w:h="16840"/>
          <w:pgMar w:top="286" w:right="828" w:bottom="1440" w:left="666" w:header="720" w:footer="720" w:gutter="0"/>
          <w:cols w:space="720" w:equalWidth="0">
            <w:col w:w="10406" w:space="0"/>
          </w:cols>
          <w:docGrid w:linePitch="360"/>
        </w:sectPr>
      </w:pPr>
    </w:p>
    <w:p w:rsidR="00F349D8" w:rsidRPr="002C7F6E" w:rsidRDefault="00F349D8">
      <w:pPr>
        <w:autoSpaceDE w:val="0"/>
        <w:autoSpaceDN w:val="0"/>
        <w:spacing w:after="78" w:line="220" w:lineRule="exact"/>
        <w:rPr>
          <w:lang w:val="ru-RU"/>
        </w:rPr>
      </w:pPr>
    </w:p>
    <w:p w:rsidR="00F349D8" w:rsidRPr="002C7F6E" w:rsidRDefault="002C7F6E">
      <w:pPr>
        <w:autoSpaceDE w:val="0"/>
        <w:autoSpaceDN w:val="0"/>
        <w:spacing w:after="0" w:line="230" w:lineRule="auto"/>
        <w:rPr>
          <w:lang w:val="ru-RU"/>
        </w:rPr>
      </w:pPr>
      <w:r w:rsidRPr="002C7F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F349D8" w:rsidRPr="002C7F6E" w:rsidRDefault="002C7F6E" w:rsidP="00AD10D2">
      <w:pPr>
        <w:autoSpaceDE w:val="0"/>
        <w:autoSpaceDN w:val="0"/>
        <w:spacing w:before="346" w:after="0" w:line="271" w:lineRule="auto"/>
        <w:ind w:right="144" w:firstLine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Основное содержание обучения в программе представлено разделами: «Числа и величины»,</w:t>
      </w:r>
      <w:r w:rsidR="00AD10D2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F349D8" w:rsidRPr="002C7F6E" w:rsidRDefault="002C7F6E" w:rsidP="00AD10D2">
      <w:pPr>
        <w:autoSpaceDE w:val="0"/>
        <w:autoSpaceDN w:val="0"/>
        <w:spacing w:before="262" w:after="0" w:line="230" w:lineRule="auto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b/>
          <w:color w:val="000000"/>
          <w:sz w:val="24"/>
          <w:lang w:val="ru-RU"/>
        </w:rPr>
        <w:t>Числа и величины</w:t>
      </w:r>
    </w:p>
    <w:p w:rsidR="00F349D8" w:rsidRPr="002C7F6E" w:rsidRDefault="002C7F6E" w:rsidP="00AD10D2">
      <w:pPr>
        <w:tabs>
          <w:tab w:val="left" w:pos="180"/>
        </w:tabs>
        <w:autoSpaceDE w:val="0"/>
        <w:autoSpaceDN w:val="0"/>
        <w:spacing w:before="118" w:after="0" w:line="262" w:lineRule="auto"/>
        <w:ind w:right="144"/>
        <w:jc w:val="both"/>
        <w:rPr>
          <w:lang w:val="ru-RU"/>
        </w:rPr>
      </w:pPr>
      <w:r w:rsidRPr="002C7F6E">
        <w:rPr>
          <w:lang w:val="ru-RU"/>
        </w:rPr>
        <w:tab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Числа в пределах 100: чтение, запись, десятичный состав, сравнение Запись равенства, неравенства Увеличение/уменьшение числа на несколько единиц/десятков; разностное сравнение чисел.</w:t>
      </w:r>
    </w:p>
    <w:p w:rsidR="00F349D8" w:rsidRPr="002C7F6E" w:rsidRDefault="002C7F6E" w:rsidP="00AD10D2">
      <w:pPr>
        <w:autoSpaceDE w:val="0"/>
        <w:autoSpaceDN w:val="0"/>
        <w:spacing w:before="70" w:after="0" w:line="271" w:lineRule="auto"/>
        <w:ind w:firstLine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Величины: сравнение по массе (единица массы — кило- грамм); измерение длины (единицы длины— метр, дециметр, сантиметр, миллиметр), времени (единицы времени — час, ми- нута) Соотношение между единицами величины (в пределах 100), его применение для решения практических задач</w:t>
      </w:r>
    </w:p>
    <w:p w:rsidR="00F349D8" w:rsidRPr="002C7F6E" w:rsidRDefault="002C7F6E" w:rsidP="00AD10D2">
      <w:pPr>
        <w:autoSpaceDE w:val="0"/>
        <w:autoSpaceDN w:val="0"/>
        <w:spacing w:before="264" w:after="0" w:line="230" w:lineRule="auto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b/>
          <w:color w:val="000000"/>
          <w:sz w:val="24"/>
          <w:lang w:val="ru-RU"/>
        </w:rPr>
        <w:t>Арифметические действия</w:t>
      </w:r>
    </w:p>
    <w:p w:rsidR="00F349D8" w:rsidRPr="002C7F6E" w:rsidRDefault="002C7F6E" w:rsidP="00AD10D2">
      <w:pPr>
        <w:tabs>
          <w:tab w:val="left" w:pos="180"/>
        </w:tabs>
        <w:autoSpaceDE w:val="0"/>
        <w:autoSpaceDN w:val="0"/>
        <w:spacing w:before="118" w:after="0" w:line="281" w:lineRule="auto"/>
        <w:jc w:val="both"/>
        <w:rPr>
          <w:lang w:val="ru-RU"/>
        </w:rPr>
      </w:pPr>
      <w:r w:rsidRPr="002C7F6E">
        <w:rPr>
          <w:lang w:val="ru-RU"/>
        </w:rPr>
        <w:tab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Устное сложение и вычитание чисел в пределах 100 без перехода и с переходом через разряд Письменное сложение и вычитание чисел в пределах 100. Переместительное, сочетательное свойства сложения, их применение для вычислений Взаимосвязь компонентов и результата действия сложения, действия вычитания Проверка результата вычисления (реальность ответа, обратное действие) </w:t>
      </w:r>
      <w:r w:rsidRPr="002C7F6E">
        <w:rPr>
          <w:lang w:val="ru-RU"/>
        </w:rPr>
        <w:tab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Действия умножения и деления чисел в практических и учебных ситуациях Названия компонентов действий умножения, деления.</w:t>
      </w:r>
    </w:p>
    <w:p w:rsidR="00F349D8" w:rsidRPr="002C7F6E" w:rsidRDefault="002C7F6E" w:rsidP="00AD10D2">
      <w:pPr>
        <w:autoSpaceDE w:val="0"/>
        <w:autoSpaceDN w:val="0"/>
        <w:spacing w:before="70" w:after="0" w:line="271" w:lineRule="auto"/>
        <w:ind w:right="432" w:firstLine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Табличное умножение в пределах 50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:rsidR="00F349D8" w:rsidRPr="002C7F6E" w:rsidRDefault="002C7F6E" w:rsidP="00AD10D2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Неизвестный компонент действия сложения, действия вычитания; его нахождение.</w:t>
      </w:r>
    </w:p>
    <w:p w:rsidR="00F349D8" w:rsidRPr="002C7F6E" w:rsidRDefault="002C7F6E" w:rsidP="00AD10D2">
      <w:pPr>
        <w:autoSpaceDE w:val="0"/>
        <w:autoSpaceDN w:val="0"/>
        <w:spacing w:before="70" w:after="0"/>
        <w:ind w:firstLine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Числовое выражение: чтение, запись, вычисление значения Порядок выполнения действий в числовом выражении, содержащем действия сложения и вычитания (со скобками/без скобок) в пределах 100 (не более трех действий); нахождение его значения. Рациональные приемы вычислений: использование переместительного и сочетательного свойства.</w:t>
      </w:r>
    </w:p>
    <w:p w:rsidR="00F349D8" w:rsidRPr="002C7F6E" w:rsidRDefault="002C7F6E" w:rsidP="00AD10D2">
      <w:pPr>
        <w:autoSpaceDE w:val="0"/>
        <w:autoSpaceDN w:val="0"/>
        <w:spacing w:before="262" w:after="0" w:line="230" w:lineRule="auto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b/>
          <w:color w:val="000000"/>
          <w:sz w:val="24"/>
          <w:lang w:val="ru-RU"/>
        </w:rPr>
        <w:t>Текстовые задачи</w:t>
      </w:r>
    </w:p>
    <w:p w:rsidR="00F349D8" w:rsidRPr="002C7F6E" w:rsidRDefault="002C7F6E" w:rsidP="00AD10D2">
      <w:pPr>
        <w:autoSpaceDE w:val="0"/>
        <w:autoSpaceDN w:val="0"/>
        <w:spacing w:before="118" w:after="0" w:line="283" w:lineRule="auto"/>
        <w:ind w:firstLine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Чтение, представление текста задачи в виде рисунка, схемы или другой модели. 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(сложение, вычитание, умножение, деление). Расчётные задачи на увеличение/ 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:rsidR="00F349D8" w:rsidRPr="002C7F6E" w:rsidRDefault="002C7F6E" w:rsidP="00AD10D2">
      <w:pPr>
        <w:autoSpaceDE w:val="0"/>
        <w:autoSpaceDN w:val="0"/>
        <w:spacing w:before="262" w:after="0" w:line="230" w:lineRule="auto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b/>
          <w:color w:val="000000"/>
          <w:sz w:val="24"/>
          <w:lang w:val="ru-RU"/>
        </w:rPr>
        <w:t>Пространственные отношения и геометрические фигуры</w:t>
      </w:r>
    </w:p>
    <w:p w:rsidR="00F349D8" w:rsidRPr="002C7F6E" w:rsidRDefault="002C7F6E" w:rsidP="00AD10D2">
      <w:pPr>
        <w:autoSpaceDE w:val="0"/>
        <w:autoSpaceDN w:val="0"/>
        <w:spacing w:before="118" w:after="0" w:line="281" w:lineRule="auto"/>
        <w:ind w:firstLine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 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данного/изображенного прямоугольника (квадрата), запись результата измерения в сантиметрах.</w:t>
      </w:r>
    </w:p>
    <w:p w:rsidR="00F349D8" w:rsidRPr="002C7F6E" w:rsidRDefault="002C7F6E" w:rsidP="00AD10D2">
      <w:pPr>
        <w:autoSpaceDE w:val="0"/>
        <w:autoSpaceDN w:val="0"/>
        <w:spacing w:before="262" w:after="0" w:line="230" w:lineRule="auto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b/>
          <w:color w:val="000000"/>
          <w:sz w:val="24"/>
          <w:lang w:val="ru-RU"/>
        </w:rPr>
        <w:t>Математическая информация</w:t>
      </w:r>
    </w:p>
    <w:p w:rsidR="00F349D8" w:rsidRPr="002C7F6E" w:rsidRDefault="002C7F6E" w:rsidP="00AD10D2">
      <w:pPr>
        <w:autoSpaceDE w:val="0"/>
        <w:autoSpaceDN w:val="0"/>
        <w:spacing w:before="118" w:after="0" w:line="271" w:lineRule="auto"/>
        <w:ind w:right="144" w:firstLine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Нахождение, формулирование одного-двух общих 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  признаку.     Закономерность в ряду чисел, геометрических фигур, объектов</w:t>
      </w:r>
    </w:p>
    <w:p w:rsidR="00F349D8" w:rsidRPr="002C7F6E" w:rsidRDefault="00F349D8" w:rsidP="00AD10D2">
      <w:pPr>
        <w:jc w:val="both"/>
        <w:rPr>
          <w:lang w:val="ru-RU"/>
        </w:rPr>
        <w:sectPr w:rsidR="00F349D8" w:rsidRPr="002C7F6E">
          <w:pgSz w:w="11900" w:h="16840"/>
          <w:pgMar w:top="298" w:right="650" w:bottom="3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349D8" w:rsidRPr="002C7F6E" w:rsidRDefault="00F349D8" w:rsidP="00AD10D2">
      <w:pPr>
        <w:autoSpaceDE w:val="0"/>
        <w:autoSpaceDN w:val="0"/>
        <w:spacing w:after="66" w:line="220" w:lineRule="exact"/>
        <w:jc w:val="both"/>
        <w:rPr>
          <w:lang w:val="ru-RU"/>
        </w:rPr>
      </w:pPr>
    </w:p>
    <w:p w:rsidR="00F349D8" w:rsidRPr="002C7F6E" w:rsidRDefault="002C7F6E" w:rsidP="00AD10D2">
      <w:pPr>
        <w:autoSpaceDE w:val="0"/>
        <w:autoSpaceDN w:val="0"/>
        <w:spacing w:after="0" w:line="286" w:lineRule="auto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повседневной  жизни. Верные (истинные) и неверные (ложные) утверждения, со- держащие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количественные, пространственные отношения,  зависимости между числами/величинами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Конструирование утверждений с использованием слов «каждый», «все». 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 Внесение данных в таблицу, дополнение моделей (схем, изображений) готовыми числовыми данными. Алгоритмы (приёмы, правила) устных и письменных вычислений, измерений и построения геометрических фигур. Правила работы с электронными средствами обучения (электронной формой учебника, компьютерными тренажёрами).</w:t>
      </w:r>
    </w:p>
    <w:p w:rsidR="00F349D8" w:rsidRPr="002C7F6E" w:rsidRDefault="002C7F6E" w:rsidP="00AD10D2">
      <w:pPr>
        <w:autoSpaceDE w:val="0"/>
        <w:autoSpaceDN w:val="0"/>
        <w:spacing w:before="264" w:after="0" w:line="230" w:lineRule="auto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 (ПРОПЕДЕВТИЧЕСКИЙ УРОВЕНЬ)</w:t>
      </w:r>
    </w:p>
    <w:p w:rsidR="00F349D8" w:rsidRPr="002C7F6E" w:rsidRDefault="002C7F6E" w:rsidP="00AD10D2">
      <w:pPr>
        <w:autoSpaceDE w:val="0"/>
        <w:autoSpaceDN w:val="0"/>
        <w:spacing w:before="168" w:after="0" w:line="230" w:lineRule="auto"/>
        <w:ind w:left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познавательные учебные действия:</w:t>
      </w:r>
    </w:p>
    <w:p w:rsidR="00F349D8" w:rsidRPr="002C7F6E" w:rsidRDefault="002C7F6E" w:rsidP="00AD10D2">
      <w:pPr>
        <w:autoSpaceDE w:val="0"/>
        <w:autoSpaceDN w:val="0"/>
        <w:spacing w:before="178" w:after="0" w:line="230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наблюдать математические отношения (часть-целое, больше-меньше) в окружающем мире; 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420" w:right="1296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характеризовать назначение и использовать простейшие измерительные приборы (сантиметровая лента, весы); 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420" w:right="576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группы объектов (чисел, величин, геометрических фигур) по самостоятельно выбранному основанию; 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420" w:right="7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распределять (классифицировать) объекты (числа,  величины, геометрические фигуры, текстовые задачи в одно действие) на группы; 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420" w:right="432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обнаруживать модели геометрических фигур в окружающем мире; вести поиск различных решений задачи (расчётной, с геометрическим содержанием); 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420" w:right="1008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воспроизводить порядок выполнения действий в числовом выражении, содержащем действия  сложения  и  вычитания (со скобками/без скобок); </w:t>
      </w:r>
    </w:p>
    <w:p w:rsidR="00F349D8" w:rsidRPr="002C7F6E" w:rsidRDefault="002C7F6E" w:rsidP="00AD10D2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соответствие между математическим выражением и его текстовым описанием; </w:t>
      </w:r>
    </w:p>
    <w:p w:rsidR="00F349D8" w:rsidRPr="002C7F6E" w:rsidRDefault="002C7F6E" w:rsidP="00AD10D2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подбирать примеры, подтверждающие суждение, вывод, ответ.</w:t>
      </w:r>
    </w:p>
    <w:p w:rsidR="00F349D8" w:rsidRPr="002C7F6E" w:rsidRDefault="002C7F6E" w:rsidP="00AD10D2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</w:p>
    <w:p w:rsidR="00F349D8" w:rsidRPr="002C7F6E" w:rsidRDefault="002C7F6E" w:rsidP="00AD10D2">
      <w:pPr>
        <w:autoSpaceDE w:val="0"/>
        <w:autoSpaceDN w:val="0"/>
        <w:spacing w:before="178" w:after="0" w:line="262" w:lineRule="auto"/>
        <w:ind w:left="420" w:right="144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извлекать и использовать информацию, представленную в текстовой, графической (рисунок, схема, таблица) форме, заполнять таблицы; </w:t>
      </w:r>
    </w:p>
    <w:p w:rsidR="00F349D8" w:rsidRPr="002C7F6E" w:rsidRDefault="002C7F6E" w:rsidP="00AD10D2">
      <w:pPr>
        <w:autoSpaceDE w:val="0"/>
        <w:autoSpaceDN w:val="0"/>
        <w:spacing w:before="192" w:after="0" w:line="230" w:lineRule="auto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логику перебора вариантов для решения простейших комбинаторных задач; </w:t>
      </w:r>
    </w:p>
    <w:p w:rsidR="00F349D8" w:rsidRPr="002C7F6E" w:rsidRDefault="002C7F6E" w:rsidP="00AD10D2">
      <w:pPr>
        <w:autoSpaceDE w:val="0"/>
        <w:autoSpaceDN w:val="0"/>
        <w:spacing w:before="192" w:after="0" w:line="230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дополнять модели (схемы, изображения) готовыми числовыми данными.</w:t>
      </w:r>
    </w:p>
    <w:p w:rsidR="00F349D8" w:rsidRPr="002C7F6E" w:rsidRDefault="002C7F6E" w:rsidP="00AD10D2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коммуникативные учебные действия:</w:t>
      </w:r>
    </w:p>
    <w:p w:rsidR="00F349D8" w:rsidRPr="002C7F6E" w:rsidRDefault="002C7F6E" w:rsidP="00AD10D2">
      <w:pPr>
        <w:autoSpaceDE w:val="0"/>
        <w:autoSpaceDN w:val="0"/>
        <w:spacing w:before="178" w:after="0" w:line="262" w:lineRule="auto"/>
        <w:ind w:left="420" w:right="432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комментировать ход вычислений; объяснять выбор величины, соответствующей ситуации измерения; </w:t>
      </w:r>
    </w:p>
    <w:p w:rsidR="00F349D8" w:rsidRPr="002C7F6E" w:rsidRDefault="002C7F6E" w:rsidP="00AD10D2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текстовую задачу с заданным отношением (готовым решением) по образцу; </w:t>
      </w:r>
    </w:p>
    <w:p w:rsidR="00F349D8" w:rsidRPr="002C7F6E" w:rsidRDefault="002C7F6E" w:rsidP="00AD10D2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математические знаки и терминологию для описания сюжетной ситуации; </w:t>
      </w:r>
    </w:p>
    <w:p w:rsidR="00F349D8" w:rsidRPr="002C7F6E" w:rsidRDefault="002C7F6E" w:rsidP="00AD10D2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конструирования утверждений, выводов относительно данных объектов, отношения; </w:t>
      </w:r>
    </w:p>
    <w:p w:rsidR="00F349D8" w:rsidRPr="002C7F6E" w:rsidRDefault="002C7F6E" w:rsidP="00AD10D2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называть числа, величины, геометрические фигуры, обладающие заданным свойством; </w:t>
      </w:r>
    </w:p>
    <w:p w:rsidR="00F349D8" w:rsidRPr="002C7F6E" w:rsidRDefault="002C7F6E" w:rsidP="00AD10D2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записывать, читать число, числовое выражение; </w:t>
      </w:r>
    </w:p>
    <w:p w:rsidR="00F349D8" w:rsidRPr="002C7F6E" w:rsidRDefault="002C7F6E" w:rsidP="00AD10D2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примеры, иллюстрирующие смысл арифметического действия; </w:t>
      </w:r>
    </w:p>
    <w:p w:rsidR="00F349D8" w:rsidRPr="002C7F6E" w:rsidRDefault="00F349D8" w:rsidP="00AD10D2">
      <w:pPr>
        <w:jc w:val="both"/>
        <w:rPr>
          <w:lang w:val="ru-RU"/>
        </w:rPr>
        <w:sectPr w:rsidR="00F349D8" w:rsidRPr="002C7F6E">
          <w:pgSz w:w="11900" w:h="16840"/>
          <w:pgMar w:top="286" w:right="688" w:bottom="468" w:left="666" w:header="720" w:footer="720" w:gutter="0"/>
          <w:cols w:space="720" w:equalWidth="0">
            <w:col w:w="10546" w:space="0"/>
          </w:cols>
          <w:docGrid w:linePitch="360"/>
        </w:sectPr>
      </w:pPr>
    </w:p>
    <w:p w:rsidR="00F349D8" w:rsidRPr="002C7F6E" w:rsidRDefault="00F349D8" w:rsidP="00AD10D2">
      <w:pPr>
        <w:autoSpaceDE w:val="0"/>
        <w:autoSpaceDN w:val="0"/>
        <w:spacing w:after="108" w:line="220" w:lineRule="exact"/>
        <w:jc w:val="both"/>
        <w:rPr>
          <w:lang w:val="ru-RU"/>
        </w:rPr>
      </w:pPr>
    </w:p>
    <w:p w:rsidR="00F349D8" w:rsidRPr="002C7F6E" w:rsidRDefault="002C7F6E" w:rsidP="00AD10D2">
      <w:pPr>
        <w:autoSpaceDE w:val="0"/>
        <w:autoSpaceDN w:val="0"/>
        <w:spacing w:after="0" w:line="230" w:lineRule="auto"/>
        <w:ind w:left="24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конструировать утверждения с использованием слов «каждый», «все».</w:t>
      </w:r>
    </w:p>
    <w:p w:rsidR="00F349D8" w:rsidRPr="002C7F6E" w:rsidRDefault="002C7F6E" w:rsidP="00AD10D2">
      <w:pPr>
        <w:autoSpaceDE w:val="0"/>
        <w:autoSpaceDN w:val="0"/>
        <w:spacing w:before="178" w:after="0" w:line="230" w:lineRule="auto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регулятивные учебные действия:</w:t>
      </w:r>
    </w:p>
    <w:p w:rsidR="00F349D8" w:rsidRPr="002C7F6E" w:rsidRDefault="002C7F6E" w:rsidP="00AD10D2">
      <w:pPr>
        <w:autoSpaceDE w:val="0"/>
        <w:autoSpaceDN w:val="0"/>
        <w:spacing w:before="178" w:after="0" w:line="262" w:lineRule="auto"/>
        <w:ind w:left="240" w:right="1296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следовать установленному правилу, по которому составлен ряд чисел, величин, геометрических фигур; 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240" w:right="1296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организовывать, участвовать, контролировать ход и результат парной работы с математическим материалом; 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240" w:right="432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проверять правильность вычисления с помощью другого приёма выполнения действия, обратного действия; </w:t>
      </w:r>
    </w:p>
    <w:p w:rsidR="00F349D8" w:rsidRPr="002C7F6E" w:rsidRDefault="002C7F6E" w:rsidP="00AD10D2">
      <w:pPr>
        <w:autoSpaceDE w:val="0"/>
        <w:autoSpaceDN w:val="0"/>
        <w:spacing w:before="192" w:after="0" w:line="230" w:lineRule="auto"/>
        <w:ind w:left="24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находить с помощью учителя причину возникшей ошибки и трудности.</w:t>
      </w:r>
    </w:p>
    <w:p w:rsidR="00F349D8" w:rsidRPr="002C7F6E" w:rsidRDefault="002C7F6E" w:rsidP="00AD10D2">
      <w:pPr>
        <w:autoSpaceDE w:val="0"/>
        <w:autoSpaceDN w:val="0"/>
        <w:spacing w:before="180" w:after="0" w:line="230" w:lineRule="auto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</w:p>
    <w:p w:rsidR="00F349D8" w:rsidRPr="002C7F6E" w:rsidRDefault="002C7F6E" w:rsidP="00AD10D2">
      <w:pPr>
        <w:autoSpaceDE w:val="0"/>
        <w:autoSpaceDN w:val="0"/>
        <w:spacing w:before="178" w:after="0" w:line="262" w:lineRule="auto"/>
        <w:ind w:left="240" w:right="288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правила совместной деятельности при работе в парах, группах, составленных учителем или самостоятельно; </w:t>
      </w:r>
    </w:p>
    <w:p w:rsidR="00F349D8" w:rsidRPr="002C7F6E" w:rsidRDefault="002C7F6E" w:rsidP="00AD10D2">
      <w:pPr>
        <w:autoSpaceDE w:val="0"/>
        <w:autoSpaceDN w:val="0"/>
        <w:spacing w:before="190" w:after="0" w:line="271" w:lineRule="auto"/>
        <w:ind w:left="240" w:right="288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 </w:t>
      </w:r>
    </w:p>
    <w:p w:rsidR="00F349D8" w:rsidRPr="002C7F6E" w:rsidRDefault="002C7F6E" w:rsidP="00AD10D2">
      <w:pPr>
        <w:autoSpaceDE w:val="0"/>
        <w:autoSpaceDN w:val="0"/>
        <w:spacing w:before="190" w:after="0" w:line="271" w:lineRule="auto"/>
        <w:ind w:left="24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 </w:t>
      </w:r>
    </w:p>
    <w:p w:rsidR="00F349D8" w:rsidRPr="002C7F6E" w:rsidRDefault="002C7F6E" w:rsidP="00AD10D2">
      <w:pPr>
        <w:autoSpaceDE w:val="0"/>
        <w:autoSpaceDN w:val="0"/>
        <w:spacing w:before="190" w:after="0" w:line="230" w:lineRule="auto"/>
        <w:ind w:left="24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прикидку и оценку результата действий, измерений); </w:t>
      </w:r>
    </w:p>
    <w:p w:rsidR="00F349D8" w:rsidRPr="002C7F6E" w:rsidRDefault="002C7F6E" w:rsidP="00AD10D2">
      <w:pPr>
        <w:autoSpaceDE w:val="0"/>
        <w:autoSpaceDN w:val="0"/>
        <w:spacing w:before="190" w:after="0" w:line="230" w:lineRule="auto"/>
        <w:ind w:left="24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совместно с учителем оценивать результаты выполнения общей работы.</w:t>
      </w:r>
    </w:p>
    <w:p w:rsidR="00F349D8" w:rsidRPr="002C7F6E" w:rsidRDefault="00F349D8" w:rsidP="00AD10D2">
      <w:pPr>
        <w:jc w:val="both"/>
        <w:rPr>
          <w:lang w:val="ru-RU"/>
        </w:rPr>
        <w:sectPr w:rsidR="00F349D8" w:rsidRPr="002C7F6E">
          <w:pgSz w:w="11900" w:h="16840"/>
          <w:pgMar w:top="328" w:right="888" w:bottom="1440" w:left="846" w:header="720" w:footer="720" w:gutter="0"/>
          <w:cols w:space="720" w:equalWidth="0">
            <w:col w:w="10166" w:space="0"/>
          </w:cols>
          <w:docGrid w:linePitch="360"/>
        </w:sectPr>
      </w:pPr>
    </w:p>
    <w:p w:rsidR="00F349D8" w:rsidRPr="002C7F6E" w:rsidRDefault="00F349D8" w:rsidP="00AD10D2">
      <w:pPr>
        <w:autoSpaceDE w:val="0"/>
        <w:autoSpaceDN w:val="0"/>
        <w:spacing w:after="78" w:line="220" w:lineRule="exact"/>
        <w:jc w:val="both"/>
        <w:rPr>
          <w:lang w:val="ru-RU"/>
        </w:rPr>
      </w:pPr>
    </w:p>
    <w:p w:rsidR="00F349D8" w:rsidRPr="002C7F6E" w:rsidRDefault="002C7F6E" w:rsidP="00AD10D2">
      <w:pPr>
        <w:autoSpaceDE w:val="0"/>
        <w:autoSpaceDN w:val="0"/>
        <w:spacing w:after="0" w:line="230" w:lineRule="auto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F349D8" w:rsidRPr="002C7F6E" w:rsidRDefault="002C7F6E" w:rsidP="00AD10D2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jc w:val="both"/>
        <w:rPr>
          <w:lang w:val="ru-RU"/>
        </w:rPr>
      </w:pPr>
      <w:r w:rsidRPr="002C7F6E">
        <w:rPr>
          <w:lang w:val="ru-RU"/>
        </w:rPr>
        <w:tab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в 2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F349D8" w:rsidRPr="002C7F6E" w:rsidRDefault="002C7F6E" w:rsidP="00AD10D2">
      <w:pPr>
        <w:autoSpaceDE w:val="0"/>
        <w:autoSpaceDN w:val="0"/>
        <w:spacing w:before="262" w:after="0" w:line="230" w:lineRule="auto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F349D8" w:rsidRPr="002C7F6E" w:rsidRDefault="002C7F6E" w:rsidP="00AD10D2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jc w:val="both"/>
        <w:rPr>
          <w:lang w:val="ru-RU"/>
        </w:rPr>
      </w:pPr>
      <w:r w:rsidRPr="002C7F6E">
        <w:rPr>
          <w:lang w:val="ru-RU"/>
        </w:rPr>
        <w:tab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:rsidR="00F349D8" w:rsidRPr="002C7F6E" w:rsidRDefault="002C7F6E" w:rsidP="00AD10D2">
      <w:pPr>
        <w:autoSpaceDE w:val="0"/>
        <w:autoSpaceDN w:val="0"/>
        <w:spacing w:before="178" w:after="0" w:line="262" w:lineRule="auto"/>
        <w:ind w:left="420" w:right="144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:rsidR="00F349D8" w:rsidRPr="002C7F6E" w:rsidRDefault="002C7F6E" w:rsidP="00AD10D2">
      <w:pPr>
        <w:autoSpaceDE w:val="0"/>
        <w:autoSpaceDN w:val="0"/>
        <w:spacing w:before="192" w:after="0" w:line="262" w:lineRule="auto"/>
        <w:ind w:left="420" w:right="576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:rsidR="00F349D8" w:rsidRPr="002C7F6E" w:rsidRDefault="002C7F6E" w:rsidP="00AD10D2">
      <w:pPr>
        <w:autoSpaceDE w:val="0"/>
        <w:autoSpaceDN w:val="0"/>
        <w:spacing w:before="190" w:after="0" w:line="271" w:lineRule="auto"/>
        <w:ind w:left="420" w:right="864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F349D8" w:rsidRPr="002C7F6E" w:rsidRDefault="002C7F6E" w:rsidP="00AD10D2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осваивать навыки организации безопасного поведения в информационной среде; 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420" w:right="144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F349D8" w:rsidRPr="002C7F6E" w:rsidRDefault="002C7F6E" w:rsidP="00AD10D2">
      <w:pPr>
        <w:autoSpaceDE w:val="0"/>
        <w:autoSpaceDN w:val="0"/>
        <w:spacing w:before="190" w:after="0" w:line="271" w:lineRule="auto"/>
        <w:ind w:left="420" w:right="288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420" w:right="864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F349D8" w:rsidRPr="002C7F6E" w:rsidRDefault="002C7F6E" w:rsidP="00AD10D2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:rsidR="00F349D8" w:rsidRPr="002C7F6E" w:rsidRDefault="002C7F6E" w:rsidP="00AD10D2">
      <w:pPr>
        <w:autoSpaceDE w:val="0"/>
        <w:autoSpaceDN w:val="0"/>
        <w:spacing w:before="190" w:after="0" w:line="271" w:lineRule="auto"/>
        <w:ind w:left="420" w:right="288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F349D8" w:rsidRPr="002C7F6E" w:rsidRDefault="002C7F6E" w:rsidP="00AD10D2">
      <w:pPr>
        <w:autoSpaceDE w:val="0"/>
        <w:autoSpaceDN w:val="0"/>
        <w:spacing w:before="324" w:after="0" w:line="230" w:lineRule="auto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F349D8" w:rsidRPr="002C7F6E" w:rsidRDefault="002C7F6E" w:rsidP="00AD10D2">
      <w:pPr>
        <w:autoSpaceDE w:val="0"/>
        <w:autoSpaceDN w:val="0"/>
        <w:spacing w:before="168" w:after="0" w:line="230" w:lineRule="auto"/>
        <w:ind w:left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F349D8" w:rsidRPr="002C7F6E" w:rsidRDefault="002C7F6E" w:rsidP="00AD10D2">
      <w:pPr>
        <w:autoSpaceDE w:val="0"/>
        <w:autoSpaceDN w:val="0"/>
        <w:spacing w:before="192" w:after="0" w:line="230" w:lineRule="auto"/>
        <w:ind w:left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 познавательные учебные действия:</w:t>
      </w:r>
    </w:p>
    <w:p w:rsidR="00F349D8" w:rsidRPr="002C7F6E" w:rsidRDefault="002C7F6E" w:rsidP="00AD10D2">
      <w:pPr>
        <w:autoSpaceDE w:val="0"/>
        <w:autoSpaceDN w:val="0"/>
        <w:spacing w:before="190" w:after="0" w:line="230" w:lineRule="auto"/>
        <w:ind w:left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:rsidR="00F349D8" w:rsidRPr="002C7F6E" w:rsidRDefault="002C7F6E" w:rsidP="00AD10D2">
      <w:pPr>
        <w:autoSpaceDE w:val="0"/>
        <w:autoSpaceDN w:val="0"/>
        <w:spacing w:before="178" w:after="0" w:line="262" w:lineRule="auto"/>
        <w:ind w:left="420" w:right="1008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420" w:right="288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420" w:right="432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420" w:right="288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F349D8" w:rsidRPr="002C7F6E" w:rsidRDefault="002C7F6E" w:rsidP="00AD10D2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F349D8" w:rsidRPr="002C7F6E" w:rsidRDefault="00F349D8" w:rsidP="00AD10D2">
      <w:pPr>
        <w:jc w:val="both"/>
        <w:rPr>
          <w:lang w:val="ru-RU"/>
        </w:rPr>
        <w:sectPr w:rsidR="00F349D8" w:rsidRPr="002C7F6E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349D8" w:rsidRPr="002C7F6E" w:rsidRDefault="00F349D8" w:rsidP="00AD10D2">
      <w:pPr>
        <w:autoSpaceDE w:val="0"/>
        <w:autoSpaceDN w:val="0"/>
        <w:spacing w:after="132" w:line="220" w:lineRule="exact"/>
        <w:jc w:val="both"/>
        <w:rPr>
          <w:lang w:val="ru-RU"/>
        </w:rPr>
      </w:pPr>
    </w:p>
    <w:p w:rsidR="00F349D8" w:rsidRPr="002C7F6E" w:rsidRDefault="002C7F6E" w:rsidP="00AD10D2">
      <w:pPr>
        <w:autoSpaceDE w:val="0"/>
        <w:autoSpaceDN w:val="0"/>
        <w:spacing w:after="0" w:line="262" w:lineRule="auto"/>
        <w:ind w:left="240" w:right="864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240" w:right="144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:rsidR="00F349D8" w:rsidRPr="002C7F6E" w:rsidRDefault="002C7F6E" w:rsidP="00AD10D2">
      <w:pPr>
        <w:autoSpaceDE w:val="0"/>
        <w:autoSpaceDN w:val="0"/>
        <w:spacing w:before="190" w:after="0" w:line="230" w:lineRule="auto"/>
        <w:ind w:left="24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применять изученные методы познания (измерение, моделирование, перебор вариантов)</w:t>
      </w:r>
    </w:p>
    <w:p w:rsidR="00F349D8" w:rsidRPr="002C7F6E" w:rsidRDefault="002C7F6E" w:rsidP="00AD10D2">
      <w:pPr>
        <w:autoSpaceDE w:val="0"/>
        <w:autoSpaceDN w:val="0"/>
        <w:spacing w:before="178" w:after="0" w:line="230" w:lineRule="auto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i/>
          <w:color w:val="000000"/>
          <w:sz w:val="24"/>
          <w:lang w:val="ru-RU"/>
        </w:rPr>
        <w:t>3)  Работа с информацией:</w:t>
      </w:r>
    </w:p>
    <w:p w:rsidR="00F349D8" w:rsidRPr="002C7F6E" w:rsidRDefault="002C7F6E" w:rsidP="00AD10D2">
      <w:pPr>
        <w:autoSpaceDE w:val="0"/>
        <w:autoSpaceDN w:val="0"/>
        <w:spacing w:before="178" w:after="0" w:line="262" w:lineRule="auto"/>
        <w:ind w:left="24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:rsidR="00F349D8" w:rsidRPr="002C7F6E" w:rsidRDefault="002C7F6E" w:rsidP="00AD10D2">
      <w:pPr>
        <w:autoSpaceDE w:val="0"/>
        <w:autoSpaceDN w:val="0"/>
        <w:spacing w:before="192" w:after="0" w:line="262" w:lineRule="auto"/>
        <w:ind w:left="240" w:right="864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240" w:right="432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24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</w:p>
    <w:p w:rsidR="00F349D8" w:rsidRPr="002C7F6E" w:rsidRDefault="002C7F6E" w:rsidP="00AD10D2">
      <w:pPr>
        <w:autoSpaceDE w:val="0"/>
        <w:autoSpaceDN w:val="0"/>
        <w:spacing w:before="178" w:after="0" w:line="230" w:lineRule="auto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коммуникативные учебные действия:</w:t>
      </w:r>
    </w:p>
    <w:p w:rsidR="00F349D8" w:rsidRPr="002C7F6E" w:rsidRDefault="002C7F6E" w:rsidP="00AD10D2">
      <w:pPr>
        <w:autoSpaceDE w:val="0"/>
        <w:autoSpaceDN w:val="0"/>
        <w:spacing w:before="178" w:after="0" w:line="230" w:lineRule="auto"/>
        <w:ind w:left="24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конструировать утверждения, проверять их истинность;</w:t>
      </w:r>
    </w:p>
    <w:p w:rsidR="00F349D8" w:rsidRPr="002C7F6E" w:rsidRDefault="002C7F6E" w:rsidP="00AD10D2">
      <w:pPr>
        <w:autoSpaceDE w:val="0"/>
        <w:autoSpaceDN w:val="0"/>
        <w:spacing w:before="238" w:after="0" w:line="230" w:lineRule="auto"/>
        <w:ind w:left="24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строить логическое рассуждение;</w:t>
      </w:r>
    </w:p>
    <w:p w:rsidR="00F349D8" w:rsidRPr="002C7F6E" w:rsidRDefault="002C7F6E" w:rsidP="00AD10D2">
      <w:pPr>
        <w:autoSpaceDE w:val="0"/>
        <w:autoSpaceDN w:val="0"/>
        <w:spacing w:before="238" w:after="0" w:line="230" w:lineRule="auto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текст задания для объяснения способа и хода решения математической задачи;</w:t>
      </w:r>
    </w:p>
    <w:p w:rsidR="00F349D8" w:rsidRPr="002C7F6E" w:rsidRDefault="002C7F6E" w:rsidP="00AD10D2">
      <w:pPr>
        <w:autoSpaceDE w:val="0"/>
        <w:autoSpaceDN w:val="0"/>
        <w:spacing w:before="238" w:after="0" w:line="230" w:lineRule="auto"/>
        <w:ind w:left="24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ответ;</w:t>
      </w:r>
    </w:p>
    <w:p w:rsidR="00F349D8" w:rsidRPr="002C7F6E" w:rsidRDefault="002C7F6E" w:rsidP="00AD10D2">
      <w:pPr>
        <w:autoSpaceDE w:val="0"/>
        <w:autoSpaceDN w:val="0"/>
        <w:spacing w:before="238" w:after="0" w:line="262" w:lineRule="auto"/>
        <w:ind w:left="240" w:right="288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F349D8" w:rsidRPr="002C7F6E" w:rsidRDefault="002C7F6E" w:rsidP="00AD10D2">
      <w:pPr>
        <w:autoSpaceDE w:val="0"/>
        <w:autoSpaceDN w:val="0"/>
        <w:spacing w:before="238" w:after="0" w:line="271" w:lineRule="auto"/>
        <w:ind w:left="24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F349D8" w:rsidRPr="002C7F6E" w:rsidRDefault="002C7F6E" w:rsidP="00AD10D2">
      <w:pPr>
        <w:autoSpaceDE w:val="0"/>
        <w:autoSpaceDN w:val="0"/>
        <w:spacing w:before="238" w:after="0" w:line="274" w:lineRule="auto"/>
        <w:ind w:left="24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F349D8" w:rsidRPr="002C7F6E" w:rsidRDefault="002C7F6E" w:rsidP="00AD10D2">
      <w:pPr>
        <w:autoSpaceDE w:val="0"/>
        <w:autoSpaceDN w:val="0"/>
        <w:spacing w:before="238" w:after="0" w:line="230" w:lineRule="auto"/>
        <w:ind w:left="24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алгоритмах: воспроизводить, дополнять, исправлять деформированные;</w:t>
      </w:r>
    </w:p>
    <w:p w:rsidR="00F349D8" w:rsidRPr="002C7F6E" w:rsidRDefault="002C7F6E" w:rsidP="00AD10D2">
      <w:pPr>
        <w:autoSpaceDE w:val="0"/>
        <w:autoSpaceDN w:val="0"/>
        <w:spacing w:before="238" w:after="0" w:line="262" w:lineRule="auto"/>
        <w:ind w:left="240" w:right="144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составлять по аналогии; . самостоятельно составлять тексты заданий, аналогичные типовым изученным.</w:t>
      </w:r>
    </w:p>
    <w:p w:rsidR="00F349D8" w:rsidRPr="002C7F6E" w:rsidRDefault="002C7F6E" w:rsidP="00AD10D2">
      <w:pPr>
        <w:autoSpaceDE w:val="0"/>
        <w:autoSpaceDN w:val="0"/>
        <w:spacing w:before="298" w:after="0" w:line="230" w:lineRule="auto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регулятивные учебные действия:</w:t>
      </w:r>
    </w:p>
    <w:p w:rsidR="00F349D8" w:rsidRPr="002C7F6E" w:rsidRDefault="002C7F6E" w:rsidP="00AD10D2">
      <w:pPr>
        <w:autoSpaceDE w:val="0"/>
        <w:autoSpaceDN w:val="0"/>
        <w:spacing w:before="190" w:after="0" w:line="230" w:lineRule="auto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F349D8" w:rsidRPr="002C7F6E" w:rsidRDefault="002C7F6E" w:rsidP="00AD10D2">
      <w:pPr>
        <w:autoSpaceDE w:val="0"/>
        <w:autoSpaceDN w:val="0"/>
        <w:spacing w:before="178" w:after="0" w:line="230" w:lineRule="auto"/>
        <w:ind w:left="24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240" w:right="864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:rsidR="00F349D8" w:rsidRPr="002C7F6E" w:rsidRDefault="002C7F6E" w:rsidP="00AD10D2">
      <w:pPr>
        <w:autoSpaceDE w:val="0"/>
        <w:autoSpaceDN w:val="0"/>
        <w:spacing w:before="178" w:after="0" w:line="230" w:lineRule="auto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F349D8" w:rsidRPr="002C7F6E" w:rsidRDefault="002C7F6E" w:rsidP="00AD10D2">
      <w:pPr>
        <w:autoSpaceDE w:val="0"/>
        <w:autoSpaceDN w:val="0"/>
        <w:spacing w:before="178" w:after="0" w:line="230" w:lineRule="auto"/>
        <w:ind w:left="24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:rsidR="00F349D8" w:rsidRPr="002C7F6E" w:rsidRDefault="00F349D8" w:rsidP="00AD10D2">
      <w:pPr>
        <w:jc w:val="both"/>
        <w:rPr>
          <w:lang w:val="ru-RU"/>
        </w:rPr>
        <w:sectPr w:rsidR="00F349D8" w:rsidRPr="002C7F6E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:rsidR="00F349D8" w:rsidRPr="002C7F6E" w:rsidRDefault="00F349D8" w:rsidP="00AD10D2">
      <w:pPr>
        <w:autoSpaceDE w:val="0"/>
        <w:autoSpaceDN w:val="0"/>
        <w:spacing w:after="144" w:line="220" w:lineRule="exact"/>
        <w:jc w:val="both"/>
        <w:rPr>
          <w:lang w:val="ru-RU"/>
        </w:rPr>
      </w:pPr>
    </w:p>
    <w:p w:rsidR="00F349D8" w:rsidRPr="002C7F6E" w:rsidRDefault="002C7F6E" w:rsidP="00AD10D2">
      <w:pPr>
        <w:autoSpaceDE w:val="0"/>
        <w:autoSpaceDN w:val="0"/>
        <w:spacing w:after="0" w:line="230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и при необходимости корректировать способы действий; 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:rsidR="00F349D8" w:rsidRPr="002C7F6E" w:rsidRDefault="002C7F6E" w:rsidP="00AD10D2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Самооценка:</w:t>
      </w:r>
    </w:p>
    <w:p w:rsidR="00F349D8" w:rsidRPr="002C7F6E" w:rsidRDefault="002C7F6E" w:rsidP="00AD10D2">
      <w:pPr>
        <w:autoSpaceDE w:val="0"/>
        <w:autoSpaceDN w:val="0"/>
        <w:spacing w:before="178" w:after="0" w:line="271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F349D8" w:rsidRPr="002C7F6E" w:rsidRDefault="002C7F6E" w:rsidP="00AD10D2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оценивать рациональность своих действий, давать им качественную характеристику.</w:t>
      </w:r>
    </w:p>
    <w:p w:rsidR="00F349D8" w:rsidRPr="002C7F6E" w:rsidRDefault="002C7F6E" w:rsidP="00AD10D2">
      <w:pPr>
        <w:autoSpaceDE w:val="0"/>
        <w:autoSpaceDN w:val="0"/>
        <w:spacing w:before="180" w:after="0" w:line="230" w:lineRule="auto"/>
        <w:ind w:left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F349D8" w:rsidRPr="002C7F6E" w:rsidRDefault="002C7F6E" w:rsidP="00AD10D2">
      <w:pPr>
        <w:autoSpaceDE w:val="0"/>
        <w:autoSpaceDN w:val="0"/>
        <w:spacing w:before="180" w:after="0" w:line="271" w:lineRule="auto"/>
        <w:ind w:left="420" w:right="7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согласовывать  мнения в ходе поиска доказательств, выбора рационального способа, анализа информации;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420" w:right="288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F349D8" w:rsidRPr="002C7F6E" w:rsidRDefault="002C7F6E" w:rsidP="00AD10D2">
      <w:pPr>
        <w:autoSpaceDE w:val="0"/>
        <w:autoSpaceDN w:val="0"/>
        <w:spacing w:before="322" w:after="0" w:line="230" w:lineRule="auto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F349D8" w:rsidRPr="002C7F6E" w:rsidRDefault="002C7F6E" w:rsidP="00AD10D2">
      <w:pPr>
        <w:autoSpaceDE w:val="0"/>
        <w:autoSpaceDN w:val="0"/>
        <w:spacing w:before="166" w:after="0" w:line="230" w:lineRule="auto"/>
        <w:ind w:left="18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во 2классе  обучающийся научится:</w:t>
      </w:r>
    </w:p>
    <w:p w:rsidR="00F349D8" w:rsidRPr="002C7F6E" w:rsidRDefault="002C7F6E" w:rsidP="00AD10D2">
      <w:pPr>
        <w:autoSpaceDE w:val="0"/>
        <w:autoSpaceDN w:val="0"/>
        <w:spacing w:before="178" w:after="0" w:line="230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записывать, сравнивать, упорядочивать числа в пределах 100; 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число большее/меньшее данного числа на заданное число (в пределах 100); большее данного числа в заданное число раз (в пределах 20); 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420" w:right="576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100; 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288" w:right="864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арифметические действия: сложение и вычитание, в пределах 100 устно и письменно; умножение и деление в пределах 50 с использованием таблицы умножения; </w:t>
      </w:r>
    </w:p>
    <w:p w:rsidR="00F349D8" w:rsidRPr="002C7F6E" w:rsidRDefault="002C7F6E" w:rsidP="00AD10D2">
      <w:pPr>
        <w:autoSpaceDE w:val="0"/>
        <w:autoSpaceDN w:val="0"/>
        <w:spacing w:before="192" w:after="0" w:line="262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называть и различать компоненты действий умножения (множители, произведение); деления (делимое, делитель, частное); </w:t>
      </w:r>
    </w:p>
    <w:p w:rsidR="00F349D8" w:rsidRPr="002C7F6E" w:rsidRDefault="002C7F6E" w:rsidP="00AD10D2">
      <w:pPr>
        <w:autoSpaceDE w:val="0"/>
        <w:autoSpaceDN w:val="0"/>
        <w:spacing w:before="192" w:after="0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неизвестный компонент сложения, вычитания; 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 в другие; </w:t>
      </w:r>
    </w:p>
    <w:p w:rsidR="00F349D8" w:rsidRPr="002C7F6E" w:rsidRDefault="002C7F6E" w:rsidP="00AD10D2">
      <w:pPr>
        <w:autoSpaceDE w:val="0"/>
        <w:autoSpaceDN w:val="0"/>
        <w:spacing w:before="190" w:after="0" w:line="271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с помощью измерительных инструментов длину; определять время с помощью часов;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 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решать текстовые задачи в одно-два действия: представлять задачу (краткая запись, рисунок, таблица или другая модель); </w:t>
      </w:r>
    </w:p>
    <w:p w:rsidR="00F349D8" w:rsidRPr="002C7F6E" w:rsidRDefault="002C7F6E" w:rsidP="00AD10D2">
      <w:pPr>
        <w:autoSpaceDE w:val="0"/>
        <w:autoSpaceDN w:val="0"/>
        <w:spacing w:before="190" w:after="0" w:line="262" w:lineRule="auto"/>
        <w:ind w:left="420" w:right="1296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ход решения текстовой задачи в два действия, оформлять его в виде арифметического действия/действий, записывать ответ; </w:t>
      </w:r>
    </w:p>
    <w:p w:rsidR="00F349D8" w:rsidRPr="002C7F6E" w:rsidRDefault="002C7F6E" w:rsidP="00AD10D2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и называть геометрические фигуры: прямой угол; ломаную, многоугольник; </w:t>
      </w:r>
    </w:p>
    <w:p w:rsidR="00F349D8" w:rsidRPr="002C7F6E" w:rsidRDefault="00F349D8" w:rsidP="00AD10D2">
      <w:pPr>
        <w:jc w:val="both"/>
        <w:rPr>
          <w:lang w:val="ru-RU"/>
        </w:rPr>
        <w:sectPr w:rsidR="00F349D8" w:rsidRPr="002C7F6E">
          <w:pgSz w:w="11900" w:h="16840"/>
          <w:pgMar w:top="364" w:right="760" w:bottom="312" w:left="666" w:header="720" w:footer="720" w:gutter="0"/>
          <w:cols w:space="720" w:equalWidth="0">
            <w:col w:w="10474" w:space="0"/>
          </w:cols>
          <w:docGrid w:linePitch="360"/>
        </w:sectPr>
      </w:pPr>
    </w:p>
    <w:p w:rsidR="00F349D8" w:rsidRPr="002C7F6E" w:rsidRDefault="00F349D8" w:rsidP="00AD10D2">
      <w:pPr>
        <w:autoSpaceDE w:val="0"/>
        <w:autoSpaceDN w:val="0"/>
        <w:spacing w:after="132" w:line="220" w:lineRule="exact"/>
        <w:jc w:val="both"/>
        <w:rPr>
          <w:lang w:val="ru-RU"/>
        </w:rPr>
      </w:pPr>
    </w:p>
    <w:p w:rsidR="00F349D8" w:rsidRPr="002C7F6E" w:rsidRDefault="002C7F6E" w:rsidP="00AD10D2">
      <w:pPr>
        <w:autoSpaceDE w:val="0"/>
        <w:autoSpaceDN w:val="0"/>
        <w:spacing w:after="0" w:line="353" w:lineRule="auto"/>
        <w:jc w:val="both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выделять среди четырехугольников прямоугольники, квадраты;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 бумаге в клетку изображать ломаную, многоугольник; чертить прямой угол,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прямоугольник с заданными длинами сторон;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для выполнения построений линейку, угольник;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(квадрата);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верные (истинные) и неверные (ложные) утверждения со словами «все»,«каждый»;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одно-двухшаговые логические рассуждения и делать выводы;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общий признак группы математических объектов (чисел, величин, геометрических фигур);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закономерность в ряду объектов (чисел, геометрических фигур);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фигур);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группы объектов (находить общее, различное);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обнаруживать модели геометрических фигур в окружающем мире; подбирать примеры, подтверждающие суждение, ответ;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(дополнять) текстовую задачу;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—  проверять правильность вычислений.</w:t>
      </w:r>
    </w:p>
    <w:p w:rsidR="00F349D8" w:rsidRPr="002C7F6E" w:rsidRDefault="00F349D8">
      <w:pPr>
        <w:rPr>
          <w:lang w:val="ru-RU"/>
        </w:rPr>
        <w:sectPr w:rsidR="00F349D8" w:rsidRPr="002C7F6E">
          <w:pgSz w:w="11900" w:h="16840"/>
          <w:pgMar w:top="352" w:right="752" w:bottom="1440" w:left="1086" w:header="720" w:footer="720" w:gutter="0"/>
          <w:cols w:space="720" w:equalWidth="0">
            <w:col w:w="10062" w:space="0"/>
          </w:cols>
          <w:docGrid w:linePitch="360"/>
        </w:sectPr>
      </w:pPr>
    </w:p>
    <w:p w:rsidR="00F349D8" w:rsidRPr="002C7F6E" w:rsidRDefault="00F349D8">
      <w:pPr>
        <w:autoSpaceDE w:val="0"/>
        <w:autoSpaceDN w:val="0"/>
        <w:spacing w:after="64" w:line="220" w:lineRule="exact"/>
        <w:rPr>
          <w:lang w:val="ru-RU"/>
        </w:rPr>
      </w:pPr>
    </w:p>
    <w:p w:rsidR="00F349D8" w:rsidRDefault="002C7F6E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696"/>
        <w:gridCol w:w="528"/>
        <w:gridCol w:w="1104"/>
        <w:gridCol w:w="1140"/>
        <w:gridCol w:w="866"/>
        <w:gridCol w:w="4238"/>
        <w:gridCol w:w="1080"/>
        <w:gridCol w:w="1382"/>
      </w:tblGrid>
      <w:tr w:rsidR="00F349D8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4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F349D8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F349D8" w:rsidRDefault="00F349D8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F349D8" w:rsidRDefault="00F349D8"/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F349D8" w:rsidRDefault="00F349D8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F349D8" w:rsidRDefault="00F349D8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F349D8" w:rsidRDefault="00F349D8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F349D8" w:rsidRDefault="00F349D8"/>
        </w:tc>
      </w:tr>
      <w:tr w:rsidR="00F349D8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Числа</w:t>
            </w:r>
          </w:p>
        </w:tc>
      </w:tr>
      <w:tr w:rsidR="00F349D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Числа в пределах 100: чтение, запись, десятичный состав, сравнение.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01.09.2022 05.09.2022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Устная и письменная работа с числами: чтение, составление, сравнение, изменение; счёт единицами, двойками, тройками от заданного числа в порядке убывания/ возрастания;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Запись равенства, неравенства. Увеличение/уменьшение числа на несколько единиц/десятков; разностное сравнение чисел.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06.09.2022 07.09.2022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Оформление математических записей;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Чётные и нечётные числа.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08.09.2022 12.09.2022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формулирование предположения о результате сравнения чисел, его словесное объяснение (устно, письменно);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Представление числа в  виде суммы разрядных слагаемых</w:t>
            </w: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13.09.2022 14.09.2022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Запись общего свойства группы чисел. Характеристика одного числа (величины, геометрической фигуры) из группы;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Работа с математической терминологией (однозначное, двузначное, чётное-нечётное число; число и  цифра; компоненты арифметического действия, их название)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15.09.2022 19.09.2022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установление математического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отношения («больше/меньше на … », «больше/меньше в …») в житейской ситуации (сравнение по возрасту, массе и др.);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Контрольная работа;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348"/>
        </w:trPr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F349D8"/>
        </w:tc>
      </w:tr>
      <w:tr w:rsidR="00F349D8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Величины</w:t>
            </w:r>
          </w:p>
        </w:tc>
      </w:tr>
      <w:tr w:rsidR="00F349D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Работа с величинами: сравнение по массе (единица массы —килограмм); измерение длины (единицы длины — метр,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дециметр, сантиметр, миллиметр), времени (единицы времени — час, минута).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20.09.2022 22.09.2022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Обсуждение практических ситуаций;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Соотношения между единицами величины (в  пределах 100), решение практических задач.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26.09.2022 27.09.2022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Различение единиц измерения одной и той же величины, установление между ними отношения (больше, меньше, равно), запись результата сравнения;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Сравнение по росту, массе, возрасту в житейской ситуации и при решении учебных задач;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10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Измерение величин.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28.09.2022 03.10.2022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Проектные задания с величинами, например временем: чтение расписания, графика работы; составление схемы для определения отрезка времени; установление соотношения между единицами времени: годом, месяцем, неделей,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сутками;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</w:tbl>
    <w:p w:rsidR="00F349D8" w:rsidRDefault="00F349D8">
      <w:pPr>
        <w:autoSpaceDE w:val="0"/>
        <w:autoSpaceDN w:val="0"/>
        <w:spacing w:after="0" w:line="14" w:lineRule="exact"/>
      </w:pPr>
    </w:p>
    <w:p w:rsidR="00F349D8" w:rsidRDefault="00F349D8">
      <w:pPr>
        <w:sectPr w:rsidR="00F349D8">
          <w:pgSz w:w="16840" w:h="11900"/>
          <w:pgMar w:top="282" w:right="640" w:bottom="34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349D8" w:rsidRDefault="00F349D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696"/>
        <w:gridCol w:w="528"/>
        <w:gridCol w:w="1104"/>
        <w:gridCol w:w="1140"/>
        <w:gridCol w:w="866"/>
        <w:gridCol w:w="4238"/>
        <w:gridCol w:w="1080"/>
        <w:gridCol w:w="1382"/>
      </w:tblGrid>
      <w:tr w:rsidR="00F349D8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Сравнение и упорядочение однородных величин.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04.10.2022 06.10.2022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Пропедевтика исследовательской работы: переход от одних единиц измерения величин к другим, обратный переход; иллюстрация перехода с помощью модели;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348"/>
        </w:trPr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F349D8"/>
        </w:tc>
      </w:tr>
      <w:tr w:rsidR="00F349D8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Арифметические действия</w:t>
            </w:r>
          </w:p>
        </w:tc>
      </w:tr>
      <w:tr w:rsidR="00F349D8">
        <w:trPr>
          <w:trHeight w:hRule="exact" w:val="10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Устное сложение и вычитание чисел в пределах 100 без перехода и с переходом через разряд.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10.10.2022 13.10.2022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различение приёмов вычисления (устные и письменные).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Выбор удобного способа выполнения действия;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Письменное сложение и  вычитание чисел в пределах 100. Переместительное, сочетательное свойства сложения, их применение для вычислений.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17.10.2022 24.10.2022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Комментирование хода выполнения арифметического действия с использованием математической терминологии (десятки, единицы, сумма, разность и др.);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Взаимосвязь компонентов и результата действия сложения, действия вычитания.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Проверка результата вычисления (реальность ответа, обратное действие).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31.10.2022 07.11.2022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2" w:lineRule="auto"/>
              <w:ind w:left="72" w:right="144"/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выполнение задания разными способами (вычисления с использованием переместительного, сочетательного свойств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сложения).Объяснение с помощью модели приёмов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нахождения суммы, разности.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Использование правил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(умножения на 0, на 1) при вычислении;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Действия умножения и  деления чисел. Взаимосвязь сложения и умножения. Иллюстрация умножения с помощью предметной модели сюжетной ситуации.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08.11.2022 15.11.2022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участие в обсуждении возможных ошибок в выполнении арифметических действий;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Названия компонентов действий умножения, деления</w:t>
            </w: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16.11.2022 17.11.2022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2" w:lineRule="auto"/>
              <w:ind w:left="72"/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Дифференцированные задания на проведение контроля и самоконтроля. Проверка хода и результата выполнения действия по алгоритму. Оценка рациональности выбранного приёма вычисления.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Установление соответствия между математическим выражением и его текстовым описанием;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11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45" w:lineRule="auto"/>
              <w:ind w:right="576"/>
              <w:jc w:val="center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Табличное умножение в  пределах 50. Табличные случаи умножения, деления при вычислениях и решении задач.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21.11.2022 30.11.2022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группах: приведение примеров, иллюстрирующих смысл арифметического действия, свойства действий.</w:t>
            </w:r>
          </w:p>
          <w:p w:rsidR="00F349D8" w:rsidRPr="002C7F6E" w:rsidRDefault="002C7F6E">
            <w:pPr>
              <w:autoSpaceDE w:val="0"/>
              <w:autoSpaceDN w:val="0"/>
              <w:spacing w:before="20" w:after="0" w:line="247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смысла использования скобок в записи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числового выражения; запись решения с помощью разных числовых выражений;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Умножение на 1, на 0 (по  правилу).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01.12.2022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истинности математических утверждений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относительно разностного сравнения чисел, величин (длин, масс и пр.);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6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46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Переместительное свойство умножения.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05.12.2022 06.12.2022</w:t>
            </w:r>
          </w:p>
        </w:tc>
        <w:tc>
          <w:tcPr>
            <w:tcW w:w="42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парах/группах: нахождение и объяснение возможных причин ошибок в составлении числового выражения, нахождении его значения;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Взаимосвязь компонентов и результата действия умножения, действия деления.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07.12.2022 12.12.2022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0" w:lineRule="auto"/>
              <w:ind w:left="72"/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объяснение хода выполнения вычислений по образцу.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Применение правил порядка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выполнения действий; объяснение возможных ошибок;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</w:tbl>
    <w:p w:rsidR="00F349D8" w:rsidRDefault="00F349D8">
      <w:pPr>
        <w:autoSpaceDE w:val="0"/>
        <w:autoSpaceDN w:val="0"/>
        <w:spacing w:after="0" w:line="14" w:lineRule="exact"/>
      </w:pPr>
    </w:p>
    <w:p w:rsidR="00F349D8" w:rsidRDefault="00F349D8">
      <w:pPr>
        <w:sectPr w:rsidR="00F349D8">
          <w:pgSz w:w="16840" w:h="11900"/>
          <w:pgMar w:top="284" w:right="640" w:bottom="3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349D8" w:rsidRDefault="00F349D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696"/>
        <w:gridCol w:w="528"/>
        <w:gridCol w:w="1104"/>
        <w:gridCol w:w="1140"/>
        <w:gridCol w:w="866"/>
        <w:gridCol w:w="4238"/>
        <w:gridCol w:w="1080"/>
        <w:gridCol w:w="1382"/>
      </w:tblGrid>
      <w:tr w:rsidR="00F349D8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Неизвестный компонент действия сложения, действия вычитания; его  нахождение.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13.12.2022 15.12.2022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52" w:lineRule="auto"/>
              <w:ind w:left="72" w:right="144"/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использование предметной модели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сюжетной ситуации для составления числового выражения со скобками. Сравнение значений числовых выражений, записанных с помощью одних и тех же чисел и знаков действия, со скобками и без скобок.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Выбор числового выражения, соответствующего сюжетной ситуации;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Числовое выражение: чтение, запись, вычисление значения.</w:t>
            </w:r>
          </w:p>
          <w:p w:rsidR="00F349D8" w:rsidRPr="002C7F6E" w:rsidRDefault="002C7F6E">
            <w:pPr>
              <w:autoSpaceDE w:val="0"/>
              <w:autoSpaceDN w:val="0"/>
              <w:spacing w:before="20" w:after="0" w:line="25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Порядок выполнения действий в  числовом выражении,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содержащем действия сложения и вычитания (со  скобками/без скобок) в  пределах 100 (не более трёх действий); нахождение его значения.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19.12.2022 19.01.2023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Пропедевтика исследовательской работы: рациональные приёмы вычислений;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3.12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Вычитание суммы из  числа, числа из суммы.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23.01.2023 25.01.2023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различение приёмов вычисления (устные и письменные).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Выбор удобного способа выполнения действия;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Вычисление суммы, разности удобным способом.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30.01.2023 31.01.2023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Комментирование хода выполнения арифметического действия с использованием математической терминологии (десятки, единицы, сумма, разность и др.);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Контрольная работа;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348"/>
        </w:trPr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58</w:t>
            </w:r>
          </w:p>
        </w:tc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F349D8"/>
        </w:tc>
      </w:tr>
      <w:tr w:rsidR="00F349D8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Текстовые задачи</w:t>
            </w:r>
          </w:p>
        </w:tc>
      </w:tr>
      <w:tr w:rsidR="00F349D8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Чтение, представление текста задачи в виде рисунка, схемы или другой модели.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01.02.2023 02.02.2023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текста задачи с учётом предлагаемого задания: найти условие и вопрос задачи. Сравнение различных текстов, ответ на вопрос: является ли текст задачей?;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0" w:lineRule="auto"/>
              <w:ind w:left="72"/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План решения задачи в  два действия, выбор соответствующих плану арифметических действий.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Запись решения и ответа задачи.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06.02.2023 07.02.2023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Соотнесение текста задачи с её иллюстрацией, схемой, моделью. Составление задачи по рисунку (схеме, модели, решению);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Решение текстовых задач на применение смысла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арифметического действия (сложение, вычитание, умножение, деление).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08.02.2023 13.02.2023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 изменением хода решения задачи при изменении условия (вопроса);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Расчётные задачи на увеличение/ уменьшение величины на несколько единиц/ в  несколько раз.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14.02.2023 16.02.2023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поэтапное решение текстовой задачи: анализ данных, их представление на модели и использование в ходе поиска идеи решения; составление плана; составление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арифметических действий в соответствии с планом;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модели для решения, поиск другого способа и др.;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50" w:lineRule="auto"/>
              <w:ind w:left="72" w:right="332"/>
              <w:jc w:val="both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20.02.2023 21.02.2023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Получение ответа на вопрос задачи путём рассуждения (без вычислений);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Контрольная работа;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348"/>
        </w:trPr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F349D8"/>
        </w:tc>
      </w:tr>
      <w:tr w:rsidR="00F349D8" w:rsidRPr="003E6432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5.</w:t>
            </w: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Пространственные отношения и  геометрические фигуры</w:t>
            </w:r>
          </w:p>
        </w:tc>
      </w:tr>
    </w:tbl>
    <w:p w:rsidR="00F349D8" w:rsidRPr="002C7F6E" w:rsidRDefault="00F349D8">
      <w:pPr>
        <w:autoSpaceDE w:val="0"/>
        <w:autoSpaceDN w:val="0"/>
        <w:spacing w:after="0" w:line="14" w:lineRule="exact"/>
        <w:rPr>
          <w:lang w:val="ru-RU"/>
        </w:rPr>
      </w:pPr>
    </w:p>
    <w:p w:rsidR="00F349D8" w:rsidRPr="002C7F6E" w:rsidRDefault="00F349D8">
      <w:pPr>
        <w:rPr>
          <w:lang w:val="ru-RU"/>
        </w:rPr>
        <w:sectPr w:rsidR="00F349D8" w:rsidRPr="002C7F6E">
          <w:pgSz w:w="16840" w:h="11900"/>
          <w:pgMar w:top="284" w:right="640" w:bottom="32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349D8" w:rsidRPr="002C7F6E" w:rsidRDefault="00F349D8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696"/>
        <w:gridCol w:w="528"/>
        <w:gridCol w:w="1104"/>
        <w:gridCol w:w="1140"/>
        <w:gridCol w:w="866"/>
        <w:gridCol w:w="4238"/>
        <w:gridCol w:w="1080"/>
        <w:gridCol w:w="1382"/>
      </w:tblGrid>
      <w:tr w:rsidR="00F349D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Распознавание и изображение геометрических фигур: точка, прямая, прямой угол, ломаная, многоугольник.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22.02.2023 27.02.2023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Игровые упражнения: «Опиши фигуру», «Нарисуй фигуру по инструкции», «Найди модели фигур в окружающем» и т.п.;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Построение отрезка заданной длины с помощью линейки.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28.02.2023 02.03.2023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Упражнение: формулирование ответов на вопросы об общем и различном геометрических фигур;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Изображение на клетчатой бумаге прямоугольника с заданными длинами сторон, квадрата с заданной длиной стороны.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06.03.2023 08.03.2023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графические и измерительные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действия при учёте взаимного расположения фигур или их частей при изображении, сравнение с образцом;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Длина ломаной.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09.03.2023 14.03.2023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Измерение расстояний с использованием заданных или самостоятельно выбранных единиц;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Измерение периметра данного/ изображённого прямоугольника (квадрата), запись результата измерения в сантиметрах.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15.03.2023 21.03.2023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Измерение расстояний с использованием заданных или самостоятельно выбранных единиц;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5.6.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Точка, конец отрезка, вершина многоугольника. Обозначение точки буквой латинского алфавита.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22.03.2023 05.04.2023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Изображение ломаных с помощью линейки и от руки, на нелинованной и клетчатой бумаге;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350"/>
        </w:trPr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F349D8"/>
        </w:tc>
      </w:tr>
      <w:tr w:rsidR="00F349D8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6.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Математическая информация</w:t>
            </w:r>
          </w:p>
        </w:tc>
      </w:tr>
      <w:tr w:rsidR="00F349D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6.1.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Нахождение, формулирование одного-двух общих признаков набора математических объектов: чисел, величин,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геометрических фигур.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06.04.2023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установление последовательности событий (действий) сюжета. Описание рисунка (схемы, модели) по заданному или самостоятельно составленному плану;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Классификация объектов по заданному или самостоятельно установленному основанию.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10.04.2023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Оформление математической записи. Использование математической терминологии для формулирования вопросов, заданий, при построении предположений, проверке гипотез;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Закономерность в  ряду чисел, геометрических фигур, объектов повседневной жизни: её  объяснение с использованием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математической терминологии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11.04.2023 12.04.2023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составление утверждения на основе информации, представленной в наглядном виде;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46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4" w:after="0" w:line="250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Верные (истинные) и  неверные (ложные) утверждения, содержащие количественные, пространственные отношения, зависимости между числами/величинами.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13.04.2023 17.04.2023</w:t>
            </w:r>
          </w:p>
        </w:tc>
        <w:tc>
          <w:tcPr>
            <w:tcW w:w="42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4" w:after="0" w:line="245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закономерности в составлении ряда чисел (величин, геометрических фигур), формулирование правила;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4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4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Конструирование утверждений с использованием слов«каждый», «все».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18.04.2023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закономерности в составлении ряда чисел (величин, геометрических фигур), формулирование правила;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</w:tbl>
    <w:p w:rsidR="00F349D8" w:rsidRDefault="00F349D8">
      <w:pPr>
        <w:autoSpaceDE w:val="0"/>
        <w:autoSpaceDN w:val="0"/>
        <w:spacing w:after="0" w:line="14" w:lineRule="exact"/>
      </w:pPr>
    </w:p>
    <w:p w:rsidR="00F349D8" w:rsidRDefault="00F349D8">
      <w:pPr>
        <w:sectPr w:rsidR="00F349D8">
          <w:pgSz w:w="16840" w:h="11900"/>
          <w:pgMar w:top="284" w:right="640" w:bottom="41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349D8" w:rsidRDefault="00F349D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696"/>
        <w:gridCol w:w="528"/>
        <w:gridCol w:w="1104"/>
        <w:gridCol w:w="1140"/>
        <w:gridCol w:w="866"/>
        <w:gridCol w:w="4238"/>
        <w:gridCol w:w="1080"/>
        <w:gridCol w:w="1382"/>
      </w:tblGrid>
      <w:tr w:rsidR="00F349D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Работа с таблицами: извлечение и использование для  ответа на вопрос информации, представленной в таблице (таблицы сложения, умножения; график дежурств, наблюдения в природе и пр.); внесение данных в таблицу.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19.04.2023 20.04.2023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7" w:lineRule="auto"/>
              <w:ind w:left="72" w:right="476"/>
              <w:jc w:val="both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Распознавание в окружающем мире ситуаций, которые целесообразно сформулировать на языке математики и решить математическими средствами;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Дополнение моделей (схем, изображений) готовыми числовыми данными.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24.04.2023 25.04.2023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50" w:lineRule="auto"/>
              <w:ind w:left="72"/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информацией: чтение таблицы (расписание, график работы, схему), нахождение информации, удовлетворяющей заданному условию задачи.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Составление вопросов по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таблице;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6.8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Правило составления ряда чисел, величин, геометрических фигур (формулирование правила, проверка правила,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дополнение ряда).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26.04.2023 27.04.2023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Календарь.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Схемы маршрутов;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6.9.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Алгоритмы (приёмы, правила) устных и письменных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вычислений, измерений и построения геометрических фигур.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01.05.2023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информацией: анализ информации, представ-ленной на рисунке и в тексте задания;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6.10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Правила работы с электронными средствами обучения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02.05.2023 25.05.2023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 правил работы с электронными средствами обучения;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F349D8">
        <w:trPr>
          <w:trHeight w:hRule="exact" w:val="348"/>
        </w:trPr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F349D8"/>
        </w:tc>
      </w:tr>
      <w:tr w:rsidR="00F349D8">
        <w:trPr>
          <w:trHeight w:hRule="exact" w:val="350"/>
        </w:trPr>
        <w:tc>
          <w:tcPr>
            <w:tcW w:w="5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9810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F349D8"/>
        </w:tc>
      </w:tr>
      <w:tr w:rsidR="00F349D8">
        <w:trPr>
          <w:trHeight w:hRule="exact" w:val="328"/>
        </w:trPr>
        <w:tc>
          <w:tcPr>
            <w:tcW w:w="516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349D8" w:rsidRPr="002C7F6E" w:rsidRDefault="002C7F6E">
            <w:pPr>
              <w:autoSpaceDE w:val="0"/>
              <w:autoSpaceDN w:val="0"/>
              <w:spacing w:before="74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136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2C7F6E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7566" w:type="dxa"/>
            <w:gridSpan w:val="4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349D8" w:rsidRDefault="00F349D8"/>
        </w:tc>
      </w:tr>
    </w:tbl>
    <w:p w:rsidR="00F349D8" w:rsidRDefault="00F349D8">
      <w:pPr>
        <w:autoSpaceDE w:val="0"/>
        <w:autoSpaceDN w:val="0"/>
        <w:spacing w:after="0" w:line="14" w:lineRule="exact"/>
      </w:pPr>
    </w:p>
    <w:p w:rsidR="00F349D8" w:rsidRDefault="00F349D8">
      <w:pPr>
        <w:sectPr w:rsidR="00F349D8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349D8" w:rsidRDefault="00F349D8">
      <w:pPr>
        <w:autoSpaceDE w:val="0"/>
        <w:autoSpaceDN w:val="0"/>
        <w:spacing w:after="78" w:line="220" w:lineRule="exact"/>
      </w:pPr>
    </w:p>
    <w:p w:rsidR="00F349D8" w:rsidRDefault="002C7F6E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314"/>
        <w:gridCol w:w="732"/>
        <w:gridCol w:w="906"/>
        <w:gridCol w:w="992"/>
        <w:gridCol w:w="1134"/>
        <w:gridCol w:w="1134"/>
        <w:gridCol w:w="1418"/>
      </w:tblGrid>
      <w:tr w:rsidR="004B060D" w:rsidTr="004B060D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2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 w:rsidP="004B060D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4B060D" w:rsidRPr="004B060D" w:rsidTr="004B060D">
        <w:trPr>
          <w:trHeight w:hRule="exact" w:val="828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bookmarkStart w:id="0" w:name="_GoBack" w:colFirst="5" w:colLast="6"/>
          </w:p>
        </w:tc>
        <w:tc>
          <w:tcPr>
            <w:tcW w:w="33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4B060D" w:rsidRDefault="004B060D" w:rsidP="004B060D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4B060D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4B060D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4B060D" w:rsidRDefault="004B060D" w:rsidP="004B060D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4B060D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4B060D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Pr="00B9480A" w:rsidRDefault="004B060D">
            <w:pPr>
              <w:rPr>
                <w:b/>
                <w:lang w:val="ru-RU"/>
              </w:rPr>
            </w:pPr>
            <w:r w:rsidRPr="00B9480A">
              <w:rPr>
                <w:b/>
                <w:lang w:val="ru-RU"/>
              </w:rPr>
              <w:t>План.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Pr="00B9480A" w:rsidRDefault="004B060D">
            <w:pPr>
              <w:rPr>
                <w:b/>
                <w:lang w:val="ru-RU"/>
              </w:rPr>
            </w:pPr>
            <w:r w:rsidRPr="00B9480A">
              <w:rPr>
                <w:b/>
                <w:lang w:val="ru-RU"/>
              </w:rPr>
              <w:t>Факт.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Pr="004B060D" w:rsidRDefault="004B060D">
            <w:pPr>
              <w:rPr>
                <w:lang w:val="ru-RU"/>
              </w:rPr>
            </w:pPr>
          </w:p>
        </w:tc>
      </w:tr>
      <w:bookmarkEnd w:id="0"/>
      <w:tr w:rsidR="004B060D" w:rsidRPr="004B060D" w:rsidTr="004B060D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4B060D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4B060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Числа. Числа в пределах 100: чтение, запись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4B060D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4B060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4B060D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4B060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4B060D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4B060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4B060D" w:rsidRDefault="004B060D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P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4B060D" w:rsidRDefault="004B060D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4B060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</w:t>
            </w:r>
            <w:r w:rsidRPr="004B060D">
              <w:rPr>
                <w:lang w:val="ru-RU"/>
              </w:rPr>
              <w:br/>
            </w:r>
            <w:r w:rsidRPr="004B060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4B060D">
              <w:rPr>
                <w:lang w:val="ru-RU"/>
              </w:rPr>
              <w:br/>
            </w:r>
            <w:r w:rsidRPr="004B060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4B060D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4B060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Числа. Числа в пределах 100: сравнение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Числа. Числа в пределах 100: десятичный состав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Числа. Запись равенства, неравенства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302712">
        <w:trPr>
          <w:trHeight w:hRule="exact" w:val="158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Числа. Увеличение числа на несколько единиц/десятков</w:t>
            </w:r>
            <w:r w:rsidR="00302712"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Числа. Уменьшение числа на несколько единиц/десятков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302712">
        <w:trPr>
          <w:trHeight w:hRule="exact" w:val="6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3E6432" w:rsidP="0030271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D119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Входная контрольная работа.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E6432" w:rsidRDefault="003E643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02712" w:rsidRDefault="00302712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К/р</w:t>
            </w:r>
          </w:p>
        </w:tc>
      </w:tr>
      <w:tr w:rsidR="004B060D" w:rsidTr="004B060D">
        <w:trPr>
          <w:trHeight w:hRule="exact" w:val="1502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31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02712" w:rsidRDefault="004B060D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3027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Числа. Разностное сравнение чисел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100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Числа. Чётные и нечётные числа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Числа. Представление числа в виде суммы разрядных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слагаемых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F349D8" w:rsidRDefault="00F349D8">
      <w:pPr>
        <w:autoSpaceDE w:val="0"/>
        <w:autoSpaceDN w:val="0"/>
        <w:spacing w:after="0" w:line="14" w:lineRule="exact"/>
      </w:pPr>
    </w:p>
    <w:p w:rsidR="00F349D8" w:rsidRDefault="00F349D8">
      <w:pPr>
        <w:sectPr w:rsidR="00F349D8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349D8" w:rsidRDefault="00F349D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314"/>
        <w:gridCol w:w="732"/>
        <w:gridCol w:w="906"/>
        <w:gridCol w:w="992"/>
        <w:gridCol w:w="1134"/>
        <w:gridCol w:w="1134"/>
        <w:gridCol w:w="1417"/>
      </w:tblGrid>
      <w:tr w:rsidR="004B060D" w:rsidTr="004B060D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83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Числа. Работа с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математической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терминологией (однозначное, двузначное, чётное-нечётное число; число и цифра;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компоненты арифметического действия, их название)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Величины. Работа с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величинами: сравнение по массе (единица массы —килограмм)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Величины. Работа с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величинами: измерение длины (единица длины — метр)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Величины. Работа с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величинами: измерение длины (единица длины —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миллиметр)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Величины. Работа с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величинами: измерение длины (единицы длины — метр,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дециметр, сантиметр,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миллиметр)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Величины. Работа с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величинами: измерение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времени (единицы времени —час, минута)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81" w:lineRule="auto"/>
              <w:ind w:left="7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Величины. Работа с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величинами: измерение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времени (единицы времени —час, минута).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Единицы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времени - час, минута,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секунда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100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81" w:lineRule="auto"/>
              <w:ind w:left="7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Величины. Работа с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величинами: измерение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времени (единицы времени —час, минута).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Определение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времени по часам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F349D8" w:rsidRDefault="00F349D8">
      <w:pPr>
        <w:autoSpaceDE w:val="0"/>
        <w:autoSpaceDN w:val="0"/>
        <w:spacing w:after="0" w:line="14" w:lineRule="exact"/>
      </w:pPr>
    </w:p>
    <w:p w:rsidR="00F349D8" w:rsidRDefault="00F349D8">
      <w:pPr>
        <w:sectPr w:rsidR="00F349D8">
          <w:pgSz w:w="11900" w:h="16840"/>
          <w:pgMar w:top="284" w:right="650" w:bottom="9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349D8" w:rsidRDefault="00F349D8">
      <w:pPr>
        <w:autoSpaceDE w:val="0"/>
        <w:autoSpaceDN w:val="0"/>
        <w:spacing w:after="66" w:line="220" w:lineRule="exact"/>
      </w:pPr>
    </w:p>
    <w:tbl>
      <w:tblPr>
        <w:tblW w:w="10283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392"/>
        <w:gridCol w:w="732"/>
        <w:gridCol w:w="906"/>
        <w:gridCol w:w="992"/>
        <w:gridCol w:w="1134"/>
        <w:gridCol w:w="1134"/>
        <w:gridCol w:w="1417"/>
      </w:tblGrid>
      <w:tr w:rsidR="004B060D" w:rsidTr="003E6432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Величины. Работа с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величинами. Сравнение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предметов по стоимости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(единицы стоимости - рубль, копейка)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3E643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Величины. Соотношения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между единицами величины (в пределах 100)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RPr="003E6432" w:rsidTr="003E6432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E6432" w:rsidRDefault="003E6432" w:rsidP="00220C30">
            <w:pPr>
              <w:tabs>
                <w:tab w:val="left" w:pos="2124"/>
              </w:tabs>
              <w:autoSpaceDE w:val="0"/>
              <w:autoSpaceDN w:val="0"/>
              <w:spacing w:after="0" w:line="240" w:lineRule="auto"/>
              <w:ind w:right="1151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Величины. </w:t>
            </w:r>
            <w:r w:rsidR="004B060D" w:rsidRPr="003E643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Решение практических задач</w:t>
            </w:r>
            <w:r w:rsidR="00220C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  <w:r w:rsidR="00220C30" w:rsidRPr="003E643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Измерение величин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E6432" w:rsidRDefault="004B060D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3E643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E6432" w:rsidRDefault="004B060D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3E643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E6432" w:rsidRDefault="004B060D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3E643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E6432" w:rsidRDefault="004B060D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Pr="003E6432" w:rsidRDefault="004B060D">
            <w:pPr>
              <w:autoSpaceDE w:val="0"/>
              <w:autoSpaceDN w:val="0"/>
              <w:spacing w:before="100" w:after="0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E6432" w:rsidRDefault="004B060D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3E643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</w:t>
            </w:r>
            <w:r w:rsidRPr="003E6432">
              <w:rPr>
                <w:lang w:val="ru-RU"/>
              </w:rPr>
              <w:br/>
            </w:r>
            <w:r w:rsidRPr="003E643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3E6432">
              <w:rPr>
                <w:lang w:val="ru-RU"/>
              </w:rPr>
              <w:br/>
            </w:r>
            <w:r w:rsidRPr="003E643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4B060D" w:rsidRPr="003E6432" w:rsidTr="003E6432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E6432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E643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21.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E6432" w:rsidRDefault="00220C30" w:rsidP="00220C30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 по теме «Числа», «Величины»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E6432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E643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E6432" w:rsidRDefault="00220C3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E6432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E643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E6432" w:rsidRDefault="004B060D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Pr="003E6432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E6432" w:rsidRDefault="00220C30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</w:tr>
      <w:tr w:rsidR="004B060D" w:rsidTr="003E6432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E6432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E643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22.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Default="004B060D">
            <w:pPr>
              <w:autoSpaceDE w:val="0"/>
              <w:autoSpaceDN w:val="0"/>
              <w:spacing w:before="70" w:after="0" w:line="281" w:lineRule="auto"/>
              <w:ind w:left="7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 без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перехода и с переходом через разряд.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Сложение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 вида 40 + 5, 45 – 5, 45 – 40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3E6432">
        <w:trPr>
          <w:trHeight w:hRule="exact" w:val="25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Default="004B060D">
            <w:pPr>
              <w:autoSpaceDE w:val="0"/>
              <w:autoSpaceDN w:val="0"/>
              <w:spacing w:before="70" w:after="0" w:line="283" w:lineRule="auto"/>
              <w:ind w:left="7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 без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перехода и с переходом через разряд.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Приёмы вычислений для случаев вида 46 + 2, 46 + 20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3E6432">
        <w:trPr>
          <w:trHeight w:hRule="exact" w:val="24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Default="004B060D">
            <w:pPr>
              <w:autoSpaceDE w:val="0"/>
              <w:autoSpaceDN w:val="0"/>
              <w:spacing w:before="70" w:after="0" w:line="281" w:lineRule="auto"/>
              <w:ind w:left="7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 без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перехода и с переходом через разряд.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Приёмы вычислений для случаев вида 46 ‒ 2, 46 ‒20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F349D8" w:rsidRDefault="00F349D8">
      <w:pPr>
        <w:autoSpaceDE w:val="0"/>
        <w:autoSpaceDN w:val="0"/>
        <w:spacing w:after="0" w:line="14" w:lineRule="exact"/>
      </w:pPr>
    </w:p>
    <w:p w:rsidR="00F349D8" w:rsidRDefault="00F349D8">
      <w:pPr>
        <w:sectPr w:rsidR="00F349D8">
          <w:pgSz w:w="11900" w:h="16840"/>
          <w:pgMar w:top="284" w:right="650" w:bottom="11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349D8" w:rsidRDefault="00F349D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314"/>
        <w:gridCol w:w="732"/>
        <w:gridCol w:w="906"/>
        <w:gridCol w:w="992"/>
        <w:gridCol w:w="1134"/>
        <w:gridCol w:w="1134"/>
        <w:gridCol w:w="1417"/>
      </w:tblGrid>
      <w:tr w:rsidR="004B060D" w:rsidTr="004B060D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Default="004B060D">
            <w:pPr>
              <w:autoSpaceDE w:val="0"/>
              <w:autoSpaceDN w:val="0"/>
              <w:spacing w:before="70" w:after="0" w:line="281" w:lineRule="auto"/>
              <w:ind w:left="7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 без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перехода и с переходом через разряд.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Приёмы вычислений для случаев вида 46 + 4, 50 ‒ 7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Default="004B060D">
            <w:pPr>
              <w:autoSpaceDE w:val="0"/>
              <w:autoSpaceDN w:val="0"/>
              <w:spacing w:before="70" w:after="0" w:line="281" w:lineRule="auto"/>
              <w:ind w:left="7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 без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перехода и с переходом через разряд.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Приёмы вычислений для случаев вида 80 ‒ 23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Default="004B060D">
            <w:pPr>
              <w:autoSpaceDE w:val="0"/>
              <w:autoSpaceDN w:val="0"/>
              <w:spacing w:before="70" w:after="0" w:line="281" w:lineRule="auto"/>
              <w:ind w:left="7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 без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перехода и с переходом через разряд.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Приёмы вычислений для случаев вида 46 + 8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Default="004B060D">
            <w:pPr>
              <w:autoSpaceDE w:val="0"/>
              <w:autoSpaceDN w:val="0"/>
              <w:spacing w:before="70" w:after="0" w:line="281" w:lineRule="auto"/>
              <w:ind w:left="7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 без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перехода и с переходом через разряд.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Приёмы вычислений для случаев вида 64 ‒ 8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Default="004B060D">
            <w:pPr>
              <w:autoSpaceDE w:val="0"/>
              <w:autoSpaceDN w:val="0"/>
              <w:spacing w:before="70" w:after="0" w:line="271" w:lineRule="auto"/>
              <w:ind w:left="72" w:right="288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Письменное сложение 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вычитание чисел в пределах 100.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Сложение вида 35 + 43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Default="004B060D">
            <w:pPr>
              <w:autoSpaceDE w:val="0"/>
              <w:autoSpaceDN w:val="0"/>
              <w:spacing w:before="72" w:after="0" w:line="271" w:lineRule="auto"/>
              <w:ind w:left="72" w:right="288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Письменное сложение 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вычитание чисел в пределах 100.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 вида 85 – 24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100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Default="004B060D">
            <w:pPr>
              <w:autoSpaceDE w:val="0"/>
              <w:autoSpaceDN w:val="0"/>
              <w:spacing w:before="70" w:after="0" w:line="271" w:lineRule="auto"/>
              <w:ind w:left="72" w:right="288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Письменное сложение 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вычитание чисел в пределах 100.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Сложение вида 52 + 38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Default="004B060D">
            <w:pPr>
              <w:autoSpaceDE w:val="0"/>
              <w:autoSpaceDN w:val="0"/>
              <w:spacing w:before="70" w:after="0" w:line="271" w:lineRule="auto"/>
              <w:ind w:left="72" w:right="288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Письменное сложение 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вычитание чисел в пределах 100.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Сложение вида 43 + 37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F349D8" w:rsidRDefault="00F349D8">
      <w:pPr>
        <w:autoSpaceDE w:val="0"/>
        <w:autoSpaceDN w:val="0"/>
        <w:spacing w:after="0" w:line="14" w:lineRule="exact"/>
      </w:pPr>
    </w:p>
    <w:p w:rsidR="00F349D8" w:rsidRDefault="00F349D8">
      <w:pPr>
        <w:sectPr w:rsidR="00F349D8">
          <w:pgSz w:w="11900" w:h="16840"/>
          <w:pgMar w:top="284" w:right="650" w:bottom="78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349D8" w:rsidRDefault="00F349D8">
      <w:pPr>
        <w:autoSpaceDE w:val="0"/>
        <w:autoSpaceDN w:val="0"/>
        <w:spacing w:after="66" w:line="220" w:lineRule="exact"/>
      </w:pPr>
    </w:p>
    <w:tbl>
      <w:tblPr>
        <w:tblW w:w="1020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314"/>
        <w:gridCol w:w="732"/>
        <w:gridCol w:w="906"/>
        <w:gridCol w:w="992"/>
        <w:gridCol w:w="1134"/>
        <w:gridCol w:w="1134"/>
        <w:gridCol w:w="1417"/>
      </w:tblGrid>
      <w:tr w:rsidR="004B060D" w:rsidTr="004B060D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Default="004B060D">
            <w:pPr>
              <w:autoSpaceDE w:val="0"/>
              <w:autoSpaceDN w:val="0"/>
              <w:spacing w:before="70" w:after="0"/>
              <w:ind w:left="7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Письменное сложение 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вычитание чисел в пределах 100.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Вычитания вида 46 +4, 50– 6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Default="004B060D">
            <w:pPr>
              <w:autoSpaceDE w:val="0"/>
              <w:autoSpaceDN w:val="0"/>
              <w:spacing w:before="70" w:after="0" w:line="271" w:lineRule="auto"/>
              <w:ind w:left="72" w:right="288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Письменное сложение 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вычитание чисел в пределах 100.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 вида 60 – 36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Default="004B060D">
            <w:pPr>
              <w:autoSpaceDE w:val="0"/>
              <w:autoSpaceDN w:val="0"/>
              <w:spacing w:before="72" w:after="0" w:line="271" w:lineRule="auto"/>
              <w:ind w:left="72" w:right="288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Письменное сложение 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вычитание чисел в пределах 100.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 вида 58 - 29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100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Default="004B060D">
            <w:pPr>
              <w:autoSpaceDE w:val="0"/>
              <w:autoSpaceDN w:val="0"/>
              <w:spacing w:before="70" w:after="0" w:line="271" w:lineRule="auto"/>
              <w:ind w:left="72" w:right="288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Письменное сложение 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вычитание чисел в пределах 100.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 вида 45 – 18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 Переместительное свойство сложения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Сочетательное свойство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Pr="002C7F6E" w:rsidRDefault="004B060D">
            <w:pPr>
              <w:autoSpaceDE w:val="0"/>
              <w:autoSpaceDN w:val="0"/>
              <w:spacing w:before="70" w:after="0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Переместительное,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сочетательное свойства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сложения, их применение для вычислений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Pr="002C7F6E" w:rsidRDefault="004B060D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Взаимосвязь компонентов и результата действия сложения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Неизвестный компонент действия сложения, его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нахождение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Взаимосвязь компонентов и результата действия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вычитания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F349D8" w:rsidRDefault="00F349D8">
      <w:pPr>
        <w:autoSpaceDE w:val="0"/>
        <w:autoSpaceDN w:val="0"/>
        <w:spacing w:after="0" w:line="14" w:lineRule="exact"/>
      </w:pPr>
    </w:p>
    <w:p w:rsidR="00F349D8" w:rsidRDefault="00F349D8">
      <w:pPr>
        <w:sectPr w:rsidR="00F349D8">
          <w:pgSz w:w="11900" w:h="16840"/>
          <w:pgMar w:top="284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349D8" w:rsidRDefault="00F349D8">
      <w:pPr>
        <w:autoSpaceDE w:val="0"/>
        <w:autoSpaceDN w:val="0"/>
        <w:spacing w:after="66" w:line="220" w:lineRule="exact"/>
      </w:pPr>
    </w:p>
    <w:tbl>
      <w:tblPr>
        <w:tblW w:w="1020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314"/>
        <w:gridCol w:w="732"/>
        <w:gridCol w:w="906"/>
        <w:gridCol w:w="992"/>
        <w:gridCol w:w="1134"/>
        <w:gridCol w:w="1134"/>
        <w:gridCol w:w="1417"/>
      </w:tblGrid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 Неизвестный компонент действия вычитания, его нахождение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RPr="00302712" w:rsidTr="00302712">
        <w:trPr>
          <w:trHeight w:hRule="exact" w:val="22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Арифметические действия.</w:t>
            </w:r>
          </w:p>
          <w:p w:rsidR="004B060D" w:rsidRPr="002C7F6E" w:rsidRDefault="004B060D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Проверка результата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вычисления (реальность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ответа, обратное действие).</w:t>
            </w:r>
          </w:p>
          <w:p w:rsidR="00302712" w:rsidRDefault="004B060D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3027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Проверка сложения</w:t>
            </w:r>
            <w:r w:rsidR="003027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4B060D" w:rsidRPr="00302712" w:rsidRDefault="0030271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3027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Проверка вычитания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02712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027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02712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027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02712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027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02712" w:rsidRDefault="004B060D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Pr="00302712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02712" w:rsidRDefault="004B060D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027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</w:t>
            </w:r>
            <w:r w:rsidRPr="00302712">
              <w:rPr>
                <w:lang w:val="ru-RU"/>
              </w:rPr>
              <w:br/>
            </w:r>
            <w:r w:rsidRPr="003027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302712">
              <w:rPr>
                <w:lang w:val="ru-RU"/>
              </w:rPr>
              <w:br/>
            </w:r>
            <w:r w:rsidRPr="003027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4B060D" w:rsidTr="00220C30">
        <w:trPr>
          <w:trHeight w:hRule="exact" w:val="9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02712" w:rsidRDefault="004B060D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3027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20C30" w:rsidRDefault="00220C30" w:rsidP="00220C30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 «Арифметические действия: сложение, вычитание»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E6432" w:rsidRDefault="003E6432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100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E6432" w:rsidRDefault="003E6432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</w:tr>
      <w:tr w:rsidR="004B060D" w:rsidTr="004B060D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Pr="002C7F6E" w:rsidRDefault="004B060D">
            <w:pPr>
              <w:autoSpaceDE w:val="0"/>
              <w:autoSpaceDN w:val="0"/>
              <w:spacing w:before="70" w:after="0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Действия умножения 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деления чисел. Конкретный смысл арифметического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действия умножения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Pr="002C7F6E" w:rsidRDefault="004B060D">
            <w:pPr>
              <w:autoSpaceDE w:val="0"/>
              <w:autoSpaceDN w:val="0"/>
              <w:spacing w:before="70" w:after="0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Действия умножения 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деления чисел. Конкретный смысл арифметического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действия деления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 Взаимосвязь сложения и умножения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Pr="002C7F6E" w:rsidRDefault="004B060D">
            <w:pPr>
              <w:autoSpaceDE w:val="0"/>
              <w:autoSpaceDN w:val="0"/>
              <w:spacing w:before="72" w:after="0" w:line="271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Иллюстрация умножения с помощью предметной модели сюжетной ситуации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100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Названия компонентов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действий умножения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Названия компонентов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действий деления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F349D8" w:rsidRDefault="00F349D8">
      <w:pPr>
        <w:autoSpaceDE w:val="0"/>
        <w:autoSpaceDN w:val="0"/>
        <w:spacing w:after="0" w:line="14" w:lineRule="exact"/>
      </w:pPr>
    </w:p>
    <w:p w:rsidR="00F349D8" w:rsidRDefault="00F349D8">
      <w:pPr>
        <w:sectPr w:rsidR="00F349D8">
          <w:pgSz w:w="11900" w:h="16840"/>
          <w:pgMar w:top="284" w:right="650" w:bottom="70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349D8" w:rsidRDefault="00F349D8">
      <w:pPr>
        <w:autoSpaceDE w:val="0"/>
        <w:autoSpaceDN w:val="0"/>
        <w:spacing w:after="66" w:line="220" w:lineRule="exact"/>
      </w:pPr>
    </w:p>
    <w:tbl>
      <w:tblPr>
        <w:tblW w:w="1020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314"/>
        <w:gridCol w:w="732"/>
        <w:gridCol w:w="906"/>
        <w:gridCol w:w="992"/>
        <w:gridCol w:w="1134"/>
        <w:gridCol w:w="1134"/>
        <w:gridCol w:w="1417"/>
      </w:tblGrid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 w:right="43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Табличное умножение в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пределах 50.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Умножение числа 2 и на 2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Табличное умножение в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пределах 50.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Деление на 2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78" w:lineRule="auto"/>
              <w:ind w:left="72" w:right="43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Табличное умножение в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пределах 50.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Умножение числа 3 и на 3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 w:line="27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7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Табличное умножение в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пределах 50.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Деление на 3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 w:right="43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Табличное умножение в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пределах 50.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Умножение числа 4 и на 4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Табличное умножение в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пределах 50.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Деление на 4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 w:right="43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Табличное умножение в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пределах 50.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Умножение числа 5 и на 5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71" w:lineRule="auto"/>
              <w:ind w:left="72" w:right="43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Табличное умножение в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пределах 50.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Деление на 5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100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 w:right="43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Табличное умножение в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пределах 50.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Умножение числа 6 и на 6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Табличное умножение в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пределах 50.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Деление на 6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F349D8" w:rsidRDefault="00F349D8">
      <w:pPr>
        <w:autoSpaceDE w:val="0"/>
        <w:autoSpaceDN w:val="0"/>
        <w:spacing w:after="0" w:line="14" w:lineRule="exact"/>
      </w:pPr>
    </w:p>
    <w:p w:rsidR="00F349D8" w:rsidRDefault="00F349D8">
      <w:pPr>
        <w:sectPr w:rsidR="00F349D8">
          <w:pgSz w:w="11900" w:h="16840"/>
          <w:pgMar w:top="284" w:right="650" w:bottom="6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349D8" w:rsidRDefault="00F349D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314"/>
        <w:gridCol w:w="732"/>
        <w:gridCol w:w="906"/>
        <w:gridCol w:w="992"/>
        <w:gridCol w:w="1134"/>
        <w:gridCol w:w="1134"/>
        <w:gridCol w:w="1417"/>
      </w:tblGrid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 w:right="43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Табличное умножение в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пределах 50.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Умножение числа 7 и на 7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Табличное умножение в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пределах 50.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Деление на 7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78" w:lineRule="auto"/>
              <w:ind w:left="72" w:right="43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Табличное умножение в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пределах 50.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Умножение числа 8 и на 8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 w:line="27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7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Табличное умножение в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пределах 50.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Деление на 8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 w:right="43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Табличное умножение в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пределах 50.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Умножение числа 9 и на 9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Табличное умножение в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пределах 50.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Деление на 9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Pr="002C7F6E" w:rsidRDefault="004B060D">
            <w:pPr>
              <w:autoSpaceDE w:val="0"/>
              <w:autoSpaceDN w:val="0"/>
              <w:spacing w:before="70" w:after="0" w:line="271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Табличные случаи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умножения, деления при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вычислениях и решении задач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3E6432" w:rsidP="00220C30">
            <w:pPr>
              <w:autoSpaceDE w:val="0"/>
              <w:autoSpaceDN w:val="0"/>
              <w:spacing w:before="100" w:after="0" w:line="271" w:lineRule="auto"/>
              <w:ind w:left="72" w:right="432"/>
              <w:rPr>
                <w:lang w:val="ru-RU"/>
              </w:rPr>
            </w:pPr>
            <w:r w:rsidRPr="00FD119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20C3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 «Арифметические действия: умножение, деление»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E6432" w:rsidRDefault="003E6432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100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E6432" w:rsidRDefault="003E6432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</w:tr>
      <w:tr w:rsidR="004B060D" w:rsidTr="00220C30">
        <w:trPr>
          <w:trHeight w:hRule="exact" w:val="20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 Переместительное свойство умножения</w:t>
            </w:r>
            <w:r w:rsidR="00220C30"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Арифметические действия. Умножение на 1, на 0 (по правилу)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Взаимосвязь компонентов и результата действия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умножения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F349D8" w:rsidRDefault="00F349D8">
      <w:pPr>
        <w:autoSpaceDE w:val="0"/>
        <w:autoSpaceDN w:val="0"/>
        <w:spacing w:after="0" w:line="14" w:lineRule="exact"/>
      </w:pPr>
    </w:p>
    <w:p w:rsidR="00F349D8" w:rsidRDefault="00F349D8">
      <w:pPr>
        <w:sectPr w:rsidR="00F349D8">
          <w:pgSz w:w="11900" w:h="16840"/>
          <w:pgMar w:top="284" w:right="650" w:bottom="6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349D8" w:rsidRDefault="00F349D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314"/>
        <w:gridCol w:w="732"/>
        <w:gridCol w:w="906"/>
        <w:gridCol w:w="992"/>
        <w:gridCol w:w="1134"/>
        <w:gridCol w:w="1134"/>
        <w:gridCol w:w="1417"/>
      </w:tblGrid>
      <w:tr w:rsidR="004B060D" w:rsidTr="004B060D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81" w:lineRule="auto"/>
              <w:ind w:left="72" w:right="288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Арифметические действия. Взаимосвязь компонентов и результата действия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умножения.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Нахождение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неизвестного компонента действия умножение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 Взаимосвязь компонентов и результата действия деления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 Взаимосвязь компонентов и результата действия деления.</w:t>
            </w:r>
          </w:p>
          <w:p w:rsidR="004B060D" w:rsidRPr="002C7F6E" w:rsidRDefault="004B060D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 действия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умножение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 Числовое выражение: чтение, запись, вычисление значения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318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Pr="002C7F6E" w:rsidRDefault="004B060D">
            <w:pPr>
              <w:autoSpaceDE w:val="0"/>
              <w:autoSpaceDN w:val="0"/>
              <w:spacing w:before="70" w:after="0" w:line="286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Порядок выполнения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действий в числовом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выражении, содержащем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действия сложения 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вычитания (без скобок) в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пределах 100 (не более трёх действий); нахождение его значения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31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</w:t>
            </w:r>
          </w:p>
          <w:p w:rsidR="004B060D" w:rsidRPr="002C7F6E" w:rsidRDefault="004B060D">
            <w:pPr>
              <w:autoSpaceDE w:val="0"/>
              <w:autoSpaceDN w:val="0"/>
              <w:spacing w:before="72" w:after="0" w:line="286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Порядок выполнения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действий в числовом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выражении, содержащем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действия сложения 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вычитания (со скобками) в пределах 100 (не более трёх действий); нахождение его значения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 Вычитание суммы из числа, числа из суммы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F349D8" w:rsidRDefault="00F349D8">
      <w:pPr>
        <w:autoSpaceDE w:val="0"/>
        <w:autoSpaceDN w:val="0"/>
        <w:spacing w:after="0" w:line="14" w:lineRule="exact"/>
      </w:pPr>
    </w:p>
    <w:p w:rsidR="00F349D8" w:rsidRDefault="00F349D8">
      <w:pPr>
        <w:sectPr w:rsidR="00F349D8">
          <w:pgSz w:w="11900" w:h="16840"/>
          <w:pgMar w:top="284" w:right="650" w:bottom="5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349D8" w:rsidRDefault="00F349D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314"/>
        <w:gridCol w:w="732"/>
        <w:gridCol w:w="906"/>
        <w:gridCol w:w="992"/>
        <w:gridCol w:w="1134"/>
        <w:gridCol w:w="1134"/>
        <w:gridCol w:w="1417"/>
      </w:tblGrid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Арифметические действия. Вычисление суммы, разности удобным способом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Текстовые задачи. Чтение,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представление текста задачи в виде рисунка, схемы или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другой модели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83" w:lineRule="auto"/>
              <w:ind w:left="7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Текстовые задачи. Чтение,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представление текста задачи в виде рисунка, схемы или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другой модели.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моделей для задач в два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действия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 w:line="27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7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81" w:lineRule="auto"/>
              <w:ind w:left="72" w:right="43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Текстовые задачи. План решения задачи в два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действия, выбор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соответствующих плану арифметических действий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81" w:lineRule="auto"/>
              <w:ind w:left="72" w:right="144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Текстовые задачи. План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решения задачи в два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действия, выбор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соответствующих плану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арифметических действий.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Решение задач в два действия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Текстовые задачи. Запись решения и ответа задачи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100" w:after="0" w:line="281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Текстовые задачи. Решение текстовых задач на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применение смысла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арифметического действия (сложение, вычитание)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100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8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Текстовые задачи. Решение текстовых задач на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применение смысла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арифметического действия (умножение, деление)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F349D8" w:rsidRDefault="00F349D8">
      <w:pPr>
        <w:autoSpaceDE w:val="0"/>
        <w:autoSpaceDN w:val="0"/>
        <w:spacing w:after="0" w:line="14" w:lineRule="exact"/>
      </w:pPr>
    </w:p>
    <w:p w:rsidR="00F349D8" w:rsidRDefault="00F349D8">
      <w:pPr>
        <w:sectPr w:rsidR="00F349D8">
          <w:pgSz w:w="11900" w:h="16840"/>
          <w:pgMar w:top="284" w:right="650" w:bottom="9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349D8" w:rsidRDefault="00F349D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314"/>
        <w:gridCol w:w="732"/>
        <w:gridCol w:w="906"/>
        <w:gridCol w:w="992"/>
        <w:gridCol w:w="1134"/>
        <w:gridCol w:w="1134"/>
        <w:gridCol w:w="1417"/>
      </w:tblGrid>
      <w:tr w:rsidR="004B060D" w:rsidTr="004B060D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Текстовые задачи. Расчётные задачи на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увеличение/уменьшение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величины на несколько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единиц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Текстовые задачи. Расчётные задачи на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увеличение/уменьшение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величины в несколько раз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100" w:after="0" w:line="281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Текстовые задачи. Расчётные задачи на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увеличение/уменьшение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величины на несколько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единиц, в несколько раз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100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Текстовые задачи. Фиксация ответа к задаче и его проверка (формулирование, проверка на достоверность, следование плану, соответствие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поставленному вопросу)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200C83">
        <w:trPr>
          <w:trHeight w:hRule="exact" w:val="7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3E6432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FD119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К/р. </w:t>
            </w:r>
            <w:r w:rsidR="004B060D"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Текстовые задачи. </w:t>
            </w:r>
          </w:p>
          <w:p w:rsidR="004B060D" w:rsidRPr="002C7F6E" w:rsidRDefault="004B060D">
            <w:pPr>
              <w:autoSpaceDE w:val="0"/>
              <w:autoSpaceDN w:val="0"/>
              <w:spacing w:before="70" w:after="0" w:line="262" w:lineRule="auto"/>
              <w:ind w:left="72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E6432" w:rsidRDefault="003E643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E6432" w:rsidRDefault="003E6432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</w:tr>
      <w:tr w:rsidR="004B060D" w:rsidTr="004B060D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фигуры.</w:t>
            </w:r>
          </w:p>
          <w:p w:rsidR="004B060D" w:rsidRPr="002C7F6E" w:rsidRDefault="004B060D">
            <w:pPr>
              <w:autoSpaceDE w:val="0"/>
              <w:autoSpaceDN w:val="0"/>
              <w:spacing w:before="72" w:after="0" w:line="271" w:lineRule="auto"/>
              <w:ind w:left="72" w:right="146"/>
              <w:jc w:val="both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100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21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фигуры.</w:t>
            </w:r>
          </w:p>
          <w:p w:rsidR="004B060D" w:rsidRDefault="004B060D">
            <w:pPr>
              <w:autoSpaceDE w:val="0"/>
              <w:autoSpaceDN w:val="0"/>
              <w:spacing w:before="70" w:after="0"/>
              <w:ind w:left="72" w:right="144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прямой угол 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Угол. Прямой угол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F349D8" w:rsidRDefault="00F349D8">
      <w:pPr>
        <w:autoSpaceDE w:val="0"/>
        <w:autoSpaceDN w:val="0"/>
        <w:spacing w:after="0" w:line="14" w:lineRule="exact"/>
      </w:pPr>
    </w:p>
    <w:p w:rsidR="00F349D8" w:rsidRDefault="00F349D8">
      <w:pPr>
        <w:sectPr w:rsidR="00F349D8">
          <w:pgSz w:w="11900" w:h="16840"/>
          <w:pgMar w:top="284" w:right="650" w:bottom="10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349D8" w:rsidRDefault="00F349D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314"/>
        <w:gridCol w:w="732"/>
        <w:gridCol w:w="906"/>
        <w:gridCol w:w="992"/>
        <w:gridCol w:w="1134"/>
        <w:gridCol w:w="1134"/>
        <w:gridCol w:w="1417"/>
      </w:tblGrid>
      <w:tr w:rsidR="004B060D" w:rsidTr="004B060D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фигуры.</w:t>
            </w:r>
          </w:p>
          <w:p w:rsidR="004B060D" w:rsidRPr="002C7F6E" w:rsidRDefault="004B060D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ломаная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фигуры.</w:t>
            </w:r>
          </w:p>
          <w:p w:rsidR="004B060D" w:rsidRPr="002C7F6E" w:rsidRDefault="004B060D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многоугольник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фигуры.</w:t>
            </w:r>
          </w:p>
          <w:p w:rsidR="004B060D" w:rsidRDefault="004B060D">
            <w:pPr>
              <w:autoSpaceDE w:val="0"/>
              <w:autoSpaceDN w:val="0"/>
              <w:spacing w:before="70" w:after="0" w:line="262" w:lineRule="auto"/>
              <w:ind w:left="72" w:right="144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Луч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FE6E9E">
        <w:trPr>
          <w:trHeight w:hRule="exact" w:val="206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фигуры.</w:t>
            </w:r>
          </w:p>
          <w:p w:rsidR="004B060D" w:rsidRDefault="004B060D">
            <w:pPr>
              <w:autoSpaceDE w:val="0"/>
              <w:autoSpaceDN w:val="0"/>
              <w:spacing w:before="70" w:after="0"/>
              <w:ind w:left="7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точка, прямая, прямой угол, ломаная, многоугольник.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Закрепление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фигуры.</w:t>
            </w:r>
          </w:p>
          <w:p w:rsidR="004B060D" w:rsidRPr="002C7F6E" w:rsidRDefault="004B060D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Построение отрезка заданной длины с помощью линейки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Пространственные отношения и геометрические фигуры.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Изображение на клетчатой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бумаге прямоугольника с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заданными длинами сторон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100.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100" w:after="0" w:line="281" w:lineRule="auto"/>
              <w:ind w:left="156" w:hanging="156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Пространственные отношения и геометрические фигуры.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Изображение на клетчатой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бумаге квадрата с заданной длиной стороны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100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24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83" w:lineRule="auto"/>
              <w:ind w:left="7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Пространственные отношения и геометрические фигуры.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Изображение на клетчатой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бумаге прямоугольника с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заданными длинами сторон, квадрата с заданной длиной стороны.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Закрепление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F349D8" w:rsidRDefault="00F349D8">
      <w:pPr>
        <w:autoSpaceDE w:val="0"/>
        <w:autoSpaceDN w:val="0"/>
        <w:spacing w:after="0" w:line="14" w:lineRule="exact"/>
      </w:pPr>
    </w:p>
    <w:p w:rsidR="00F349D8" w:rsidRDefault="00F349D8">
      <w:pPr>
        <w:sectPr w:rsidR="00F349D8">
          <w:pgSz w:w="11900" w:h="16840"/>
          <w:pgMar w:top="284" w:right="650" w:bottom="6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349D8" w:rsidRDefault="00F349D8">
      <w:pPr>
        <w:autoSpaceDE w:val="0"/>
        <w:autoSpaceDN w:val="0"/>
        <w:spacing w:after="66" w:line="220" w:lineRule="exact"/>
      </w:pPr>
    </w:p>
    <w:tbl>
      <w:tblPr>
        <w:tblW w:w="1020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314"/>
        <w:gridCol w:w="732"/>
        <w:gridCol w:w="906"/>
        <w:gridCol w:w="992"/>
        <w:gridCol w:w="1134"/>
        <w:gridCol w:w="1134"/>
        <w:gridCol w:w="1417"/>
      </w:tblGrid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102.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Пространственные отношения и геометрические фигуры.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Длина ломаной. Нахождение длины незамкнутой ломаной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103.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/>
              <w:ind w:left="156" w:hanging="156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Пространственные отношения и геометрические фигуры.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Длина ломаной. Нахождение длины замкнутой ломаной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104.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74" w:lineRule="auto"/>
              <w:ind w:left="156" w:hanging="156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Пространственные отношения и геометрические фигуры. </w:t>
            </w:r>
            <w:r w:rsidRPr="002C7F6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Длина ломаной. Закрепление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 w:line="27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7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Пространственные отношения и геометрические фигуры.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Длина ломаной. Решение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геометрических задач на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построение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106.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Пространственные отношения </w:t>
            </w:r>
            <w:r w:rsidRPr="002C7F6E">
              <w:rPr>
                <w:lang w:val="ru-RU"/>
              </w:rPr>
              <w:tab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 геометрические фигуры.</w:t>
            </w:r>
          </w:p>
          <w:p w:rsidR="004B060D" w:rsidRPr="002C7F6E" w:rsidRDefault="004B060D">
            <w:pPr>
              <w:autoSpaceDE w:val="0"/>
              <w:autoSpaceDN w:val="0"/>
              <w:spacing w:before="70" w:after="0" w:line="281" w:lineRule="auto"/>
              <w:ind w:left="72" w:right="720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Измерение периметра данного/изображённого прямоугольника, запись результата измерения в сантиметрах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318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107.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Пространственные отношения </w:t>
            </w:r>
            <w:r w:rsidRPr="002C7F6E">
              <w:rPr>
                <w:lang w:val="ru-RU"/>
              </w:rPr>
              <w:tab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 геометрические фигуры.</w:t>
            </w:r>
          </w:p>
          <w:p w:rsidR="004B060D" w:rsidRDefault="004B060D">
            <w:pPr>
              <w:autoSpaceDE w:val="0"/>
              <w:autoSpaceDN w:val="0"/>
              <w:spacing w:before="70" w:after="0" w:line="283" w:lineRule="auto"/>
              <w:ind w:left="72" w:right="43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Измерение периметра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данного/изображённого прямоугольника, запись результата измерения в сантиметрах.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Свойсво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противоположных сторон прямоугольника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21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108.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фигуры.</w:t>
            </w:r>
          </w:p>
          <w:p w:rsidR="004B060D" w:rsidRPr="002C7F6E" w:rsidRDefault="004B060D">
            <w:pPr>
              <w:autoSpaceDE w:val="0"/>
              <w:autoSpaceDN w:val="0"/>
              <w:spacing w:before="70" w:after="0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Измерение периметра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данного/изображённого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квадрата, запись результата измерения в сантиметрах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F349D8" w:rsidRDefault="00F349D8">
      <w:pPr>
        <w:autoSpaceDE w:val="0"/>
        <w:autoSpaceDN w:val="0"/>
        <w:spacing w:after="0" w:line="14" w:lineRule="exact"/>
      </w:pPr>
    </w:p>
    <w:p w:rsidR="00F349D8" w:rsidRDefault="00F349D8">
      <w:pPr>
        <w:sectPr w:rsidR="00F349D8">
          <w:pgSz w:w="11900" w:h="16840"/>
          <w:pgMar w:top="284" w:right="650" w:bottom="10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349D8" w:rsidRDefault="00F349D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314"/>
        <w:gridCol w:w="732"/>
        <w:gridCol w:w="906"/>
        <w:gridCol w:w="992"/>
        <w:gridCol w:w="1134"/>
        <w:gridCol w:w="1134"/>
        <w:gridCol w:w="1417"/>
      </w:tblGrid>
      <w:tr w:rsidR="004B060D" w:rsidTr="004B060D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109.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Пространственные отношения </w:t>
            </w:r>
            <w:r w:rsidRPr="002C7F6E">
              <w:rPr>
                <w:lang w:val="ru-RU"/>
              </w:rPr>
              <w:tab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 геометрические фигуры.</w:t>
            </w:r>
          </w:p>
          <w:p w:rsidR="004B060D" w:rsidRDefault="004B060D">
            <w:pPr>
              <w:autoSpaceDE w:val="0"/>
              <w:autoSpaceDN w:val="0"/>
              <w:spacing w:before="70" w:after="0" w:line="281" w:lineRule="auto"/>
              <w:ind w:left="7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Измерение периметра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данного/изображённого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прямоугольника, квадрата,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запись результата измерения в сантиметрах.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Закрепление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284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110.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Пространственные отношения </w:t>
            </w:r>
            <w:r w:rsidRPr="002C7F6E">
              <w:rPr>
                <w:lang w:val="ru-RU"/>
              </w:rPr>
              <w:tab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 геометрические фигуры.</w:t>
            </w:r>
          </w:p>
          <w:p w:rsidR="004B060D" w:rsidRDefault="004B060D">
            <w:pPr>
              <w:autoSpaceDE w:val="0"/>
              <w:autoSpaceDN w:val="0"/>
              <w:spacing w:before="72" w:after="0" w:line="281" w:lineRule="auto"/>
              <w:ind w:left="7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Измерение периметра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данного/изображённого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прямоугольника, квадрата,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запись результата измерения в сантиметрах.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Решение задач на нахождение периметра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200C83">
        <w:trPr>
          <w:trHeight w:hRule="exact" w:val="117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302712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D119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К/р. </w:t>
            </w:r>
            <w:r w:rsidR="004B060D"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Пространственные отношения и геометрические фигуры.</w:t>
            </w:r>
          </w:p>
          <w:p w:rsidR="004B060D" w:rsidRPr="002C7F6E" w:rsidRDefault="004B060D" w:rsidP="00200C83">
            <w:pPr>
              <w:autoSpaceDE w:val="0"/>
              <w:autoSpaceDN w:val="0"/>
              <w:spacing w:before="70" w:after="0"/>
              <w:ind w:right="432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302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302712" w:rsidRDefault="00302712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</w:tr>
      <w:tr w:rsidR="004B060D" w:rsidTr="004B060D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112.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81" w:lineRule="auto"/>
              <w:ind w:left="156" w:hanging="156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Математическая информация. Нахождение, формулирование одного-двух общих признаков набора математических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объектов: чисел, величин,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геометрических фигур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Математическая информация. Классификация объектов по заданному основанию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Математическая информация. Классификация объектов по самостоятельно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установленному основанию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4B060D" w:rsidTr="004B060D">
        <w:trPr>
          <w:trHeight w:hRule="exact" w:val="21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Pr="002C7F6E" w:rsidRDefault="004B060D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Математическая информация. Закономерность в ряду чисел, геометрических фигур: её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объяснение с использованием математической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терминологии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B060D" w:rsidRDefault="004B060D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F349D8" w:rsidRDefault="00F349D8">
      <w:pPr>
        <w:autoSpaceDE w:val="0"/>
        <w:autoSpaceDN w:val="0"/>
        <w:spacing w:after="0" w:line="14" w:lineRule="exact"/>
      </w:pPr>
    </w:p>
    <w:p w:rsidR="00F349D8" w:rsidRDefault="00F349D8">
      <w:pPr>
        <w:sectPr w:rsidR="00F349D8">
          <w:pgSz w:w="11900" w:h="16840"/>
          <w:pgMar w:top="284" w:right="650" w:bottom="69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349D8" w:rsidRDefault="00F349D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314"/>
        <w:gridCol w:w="732"/>
        <w:gridCol w:w="906"/>
        <w:gridCol w:w="992"/>
        <w:gridCol w:w="1134"/>
        <w:gridCol w:w="1134"/>
        <w:gridCol w:w="1417"/>
      </w:tblGrid>
      <w:tr w:rsidR="00FE6E9E" w:rsidTr="00FE6E9E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116.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2C7F6E" w:rsidRDefault="00FE6E9E">
            <w:pPr>
              <w:autoSpaceDE w:val="0"/>
              <w:autoSpaceDN w:val="0"/>
              <w:spacing w:before="98" w:after="0" w:line="283" w:lineRule="auto"/>
              <w:ind w:left="156" w:hanging="156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Математическая информация. Закономерность в ряду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объектов повседневной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жизни: её объяснение с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использованием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математической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терминологии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E6E9E" w:rsidTr="00FE6E9E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117.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2C7F6E" w:rsidRDefault="00FE6E9E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Математическая информация.</w:t>
            </w:r>
          </w:p>
          <w:p w:rsidR="00FE6E9E" w:rsidRPr="002C7F6E" w:rsidRDefault="00FE6E9E">
            <w:pPr>
              <w:autoSpaceDE w:val="0"/>
              <w:autoSpaceDN w:val="0"/>
              <w:spacing w:before="70" w:after="0" w:line="281" w:lineRule="auto"/>
              <w:ind w:left="72" w:right="144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Верные (истинные) 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неверные (ложные)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утверждения, содержащие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количественные,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пространственные отношения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9E" w:rsidRDefault="00FE6E9E">
            <w:pPr>
              <w:autoSpaceDE w:val="0"/>
              <w:autoSpaceDN w:val="0"/>
              <w:spacing w:before="98" w:after="0" w:line="27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7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E6E9E" w:rsidTr="00FE6E9E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118.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2C7F6E" w:rsidRDefault="00FE6E9E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Математическая информация.</w:t>
            </w:r>
          </w:p>
          <w:p w:rsidR="00FE6E9E" w:rsidRPr="002C7F6E" w:rsidRDefault="00FE6E9E">
            <w:pPr>
              <w:autoSpaceDE w:val="0"/>
              <w:autoSpaceDN w:val="0"/>
              <w:spacing w:before="70" w:after="0" w:line="281" w:lineRule="auto"/>
              <w:ind w:left="72" w:right="43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Верные (истинные) 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неверные (ложные)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утверждения, содержащие зависимости между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числами/величинами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E6E9E" w:rsidTr="00FE6E9E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119.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2C7F6E" w:rsidRDefault="00FE6E9E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Математическая информация.</w:t>
            </w:r>
          </w:p>
          <w:p w:rsidR="00FE6E9E" w:rsidRPr="002C7F6E" w:rsidRDefault="00FE6E9E">
            <w:pPr>
              <w:autoSpaceDE w:val="0"/>
              <w:autoSpaceDN w:val="0"/>
              <w:spacing w:before="70" w:after="0"/>
              <w:ind w:left="72" w:right="100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Конструирование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утверждений с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 слов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«каждый», «все»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E6E9E" w:rsidTr="00FE6E9E">
        <w:trPr>
          <w:trHeight w:hRule="exact" w:val="284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120.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2C7F6E" w:rsidRDefault="00FE6E9E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Математическая информация.</w:t>
            </w:r>
          </w:p>
          <w:p w:rsidR="00FE6E9E" w:rsidRPr="002C7F6E" w:rsidRDefault="00FE6E9E">
            <w:pPr>
              <w:autoSpaceDE w:val="0"/>
              <w:autoSpaceDN w:val="0"/>
              <w:spacing w:before="70" w:after="0" w:line="283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с таблицами: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извлечение и использование для ответа на вопрос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E6E9E" w:rsidTr="00FE6E9E">
        <w:trPr>
          <w:trHeight w:hRule="exact" w:val="316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121.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2C7F6E" w:rsidRDefault="00FE6E9E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Математическая информация.</w:t>
            </w:r>
          </w:p>
          <w:p w:rsidR="00FE6E9E" w:rsidRPr="002C7F6E" w:rsidRDefault="00FE6E9E">
            <w:pPr>
              <w:autoSpaceDE w:val="0"/>
              <w:autoSpaceDN w:val="0"/>
              <w:spacing w:before="70" w:after="0" w:line="286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с таблицами: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извлечение и использование для ответа на вопрос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информации, представленной в таблице (таблицы сложения, умножения; график дежурств, наблюдения в природе и пр.), внесение данных в таблицу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F349D8" w:rsidRDefault="00F349D8">
      <w:pPr>
        <w:autoSpaceDE w:val="0"/>
        <w:autoSpaceDN w:val="0"/>
        <w:spacing w:after="0" w:line="14" w:lineRule="exact"/>
      </w:pPr>
    </w:p>
    <w:p w:rsidR="00F349D8" w:rsidRDefault="00F349D8">
      <w:pPr>
        <w:sectPr w:rsidR="00F349D8">
          <w:pgSz w:w="11900" w:h="16840"/>
          <w:pgMar w:top="284" w:right="650" w:bottom="7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349D8" w:rsidRDefault="00F349D8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314"/>
        <w:gridCol w:w="732"/>
        <w:gridCol w:w="906"/>
        <w:gridCol w:w="992"/>
        <w:gridCol w:w="1134"/>
        <w:gridCol w:w="1134"/>
        <w:gridCol w:w="1417"/>
      </w:tblGrid>
      <w:tr w:rsidR="00FE6E9E" w:rsidTr="00FE6E9E">
        <w:trPr>
          <w:trHeight w:hRule="exact" w:val="28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122.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2C7F6E" w:rsidRDefault="00FE6E9E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Математическая информация.</w:t>
            </w:r>
          </w:p>
          <w:p w:rsidR="00FE6E9E" w:rsidRPr="002C7F6E" w:rsidRDefault="00FE6E9E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Дополнение моделей (схем, изображений) готовыми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числовыми данными.</w:t>
            </w:r>
          </w:p>
          <w:p w:rsidR="00FE6E9E" w:rsidRPr="002C7F6E" w:rsidRDefault="00FE6E9E">
            <w:pPr>
              <w:autoSpaceDE w:val="0"/>
              <w:autoSpaceDN w:val="0"/>
              <w:spacing w:before="70" w:after="0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Столбчатая диаграмма;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 данных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диаграммы для решения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учебных и практических задач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E6E9E" w:rsidTr="00FE6E9E">
        <w:trPr>
          <w:trHeight w:hRule="exact" w:val="251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123.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2C7F6E" w:rsidRDefault="00FE6E9E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Математическая информация.</w:t>
            </w:r>
          </w:p>
          <w:p w:rsidR="00FE6E9E" w:rsidRPr="002C7F6E" w:rsidRDefault="00FE6E9E">
            <w:pPr>
              <w:autoSpaceDE w:val="0"/>
              <w:autoSpaceDN w:val="0"/>
              <w:spacing w:before="72" w:after="0" w:line="281" w:lineRule="auto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Правило составления ряда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чисел, величин,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геометрических фигур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(формулирование правила,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проверка правила, дополнение ряда)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9E" w:rsidRDefault="00FE6E9E">
            <w:pPr>
              <w:autoSpaceDE w:val="0"/>
              <w:autoSpaceDN w:val="0"/>
              <w:spacing w:before="98" w:after="0" w:line="27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7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E6E9E" w:rsidTr="00FE6E9E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2C7F6E" w:rsidRDefault="00FE6E9E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Математическая информация. Алгоритмы (приёмы, правила) устных и письменных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вычислений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E6E9E" w:rsidTr="00FE6E9E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2C7F6E" w:rsidRDefault="00FE6E9E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Математическая информация. Алгоритмы (приёмы, правила) построения геометрических фигур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E6E9E" w:rsidTr="00FE6E9E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126.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2C7F6E" w:rsidRDefault="00302712" w:rsidP="006A0447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 w:rsidRPr="003027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К/р. </w:t>
            </w:r>
            <w:r w:rsidR="00FE6E9E"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Математическая информация.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3027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302712" w:rsidRDefault="00302712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</w:tr>
      <w:tr w:rsidR="00FE6E9E" w:rsidTr="00FE6E9E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127.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Резерв. Числа. Числа от 1 до 100.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9E" w:rsidRDefault="00FE6E9E">
            <w:pPr>
              <w:autoSpaceDE w:val="0"/>
              <w:autoSpaceDN w:val="0"/>
              <w:spacing w:before="98" w:after="0" w:line="27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7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E6E9E" w:rsidTr="00FE6E9E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128.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2C7F6E" w:rsidRDefault="00FE6E9E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Резерв. Величины. Единица длины, массы, времени.</w:t>
            </w:r>
          </w:p>
          <w:p w:rsidR="00FE6E9E" w:rsidRDefault="00FE6E9E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E6E9E" w:rsidTr="00FE6E9E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129.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 w:rsidP="00FE6E9E">
            <w:pPr>
              <w:autoSpaceDE w:val="0"/>
              <w:autoSpaceDN w:val="0"/>
              <w:spacing w:after="0" w:line="240" w:lineRule="auto"/>
              <w:ind w:right="14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Резерв. Арифметические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действия. Устное сложение и вычитание.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F349D8" w:rsidRDefault="00F349D8">
      <w:pPr>
        <w:autoSpaceDE w:val="0"/>
        <w:autoSpaceDN w:val="0"/>
        <w:spacing w:after="0" w:line="14" w:lineRule="exact"/>
      </w:pPr>
    </w:p>
    <w:p w:rsidR="00F349D8" w:rsidRDefault="00F349D8">
      <w:pPr>
        <w:sectPr w:rsidR="00F349D8">
          <w:pgSz w:w="11900" w:h="16840"/>
          <w:pgMar w:top="284" w:right="650" w:bottom="9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349D8" w:rsidRDefault="00F349D8">
      <w:pPr>
        <w:autoSpaceDE w:val="0"/>
        <w:autoSpaceDN w:val="0"/>
        <w:spacing w:after="66" w:line="220" w:lineRule="exact"/>
      </w:pPr>
    </w:p>
    <w:tbl>
      <w:tblPr>
        <w:tblW w:w="10205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314"/>
        <w:gridCol w:w="732"/>
        <w:gridCol w:w="906"/>
        <w:gridCol w:w="992"/>
        <w:gridCol w:w="1134"/>
        <w:gridCol w:w="1134"/>
        <w:gridCol w:w="1417"/>
      </w:tblGrid>
      <w:tr w:rsidR="00FE6E9E" w:rsidTr="00FE6E9E">
        <w:trPr>
          <w:trHeight w:hRule="exact" w:val="199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130.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2C7F6E" w:rsidRDefault="00FE6E9E" w:rsidP="00FE6E9E">
            <w:pPr>
              <w:autoSpaceDE w:val="0"/>
              <w:autoSpaceDN w:val="0"/>
              <w:spacing w:after="0" w:line="240" w:lineRule="auto"/>
              <w:ind w:left="132" w:right="576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Резерв. Арифметические действия. Письменное сложение и вычитание.</w:t>
            </w:r>
          </w:p>
          <w:p w:rsidR="00FE6E9E" w:rsidRDefault="00FE6E9E" w:rsidP="00FE6E9E">
            <w:pPr>
              <w:autoSpaceDE w:val="0"/>
              <w:autoSpaceDN w:val="0"/>
              <w:spacing w:after="0" w:line="240" w:lineRule="auto"/>
              <w:ind w:left="1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E6E9E" w:rsidRPr="00FE6E9E" w:rsidTr="00FE6E9E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131.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2C7F6E" w:rsidRDefault="00FE6E9E" w:rsidP="00FE6E9E">
            <w:pPr>
              <w:tabs>
                <w:tab w:val="left" w:pos="576"/>
              </w:tabs>
              <w:autoSpaceDE w:val="0"/>
              <w:autoSpaceDN w:val="0"/>
              <w:spacing w:after="0" w:line="240" w:lineRule="auto"/>
              <w:ind w:left="13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Резерв. Арифметические </w:t>
            </w:r>
            <w:r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действия. Числа от 1 до 100.</w:t>
            </w:r>
          </w:p>
          <w:p w:rsidR="00FE6E9E" w:rsidRPr="00FE6E9E" w:rsidRDefault="00FE6E9E" w:rsidP="00FE6E9E">
            <w:pPr>
              <w:autoSpaceDE w:val="0"/>
              <w:autoSpaceDN w:val="0"/>
              <w:spacing w:after="0" w:line="240" w:lineRule="auto"/>
              <w:ind w:left="132"/>
              <w:rPr>
                <w:lang w:val="ru-RU"/>
              </w:rPr>
            </w:pPr>
            <w:r w:rsidRPr="00FE6E9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Умножение. Повторение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FE6E9E" w:rsidRDefault="00FE6E9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E6E9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FE6E9E" w:rsidRDefault="00FE6E9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E6E9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FE6E9E" w:rsidRDefault="00FE6E9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E6E9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FE6E9E" w:rsidRDefault="00FE6E9E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9E" w:rsidRPr="00FE6E9E" w:rsidRDefault="00FE6E9E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FE6E9E" w:rsidRDefault="00FE6E9E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FE6E9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</w:t>
            </w:r>
            <w:r w:rsidRPr="00FE6E9E">
              <w:rPr>
                <w:lang w:val="ru-RU"/>
              </w:rPr>
              <w:br/>
            </w:r>
            <w:r w:rsidRPr="00FE6E9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FE6E9E">
              <w:rPr>
                <w:lang w:val="ru-RU"/>
              </w:rPr>
              <w:br/>
            </w:r>
            <w:r w:rsidRPr="00FE6E9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FE6E9E" w:rsidTr="00FE6E9E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FE6E9E" w:rsidRDefault="00FE6E9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E6E9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132.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2C7F6E" w:rsidRDefault="00FE6E9E" w:rsidP="00FE6E9E">
            <w:pPr>
              <w:tabs>
                <w:tab w:val="left" w:pos="576"/>
              </w:tabs>
              <w:autoSpaceDE w:val="0"/>
              <w:autoSpaceDN w:val="0"/>
              <w:spacing w:after="0" w:line="240" w:lineRule="auto"/>
              <w:ind w:left="13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Резерв. Арифметические </w:t>
            </w:r>
            <w:r w:rsidR="00EE1FE2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действия. Числа от 1 до 100.</w:t>
            </w:r>
          </w:p>
          <w:p w:rsidR="00FE6E9E" w:rsidRPr="00FE6E9E" w:rsidRDefault="00FE6E9E" w:rsidP="00FE6E9E">
            <w:pPr>
              <w:autoSpaceDE w:val="0"/>
              <w:autoSpaceDN w:val="0"/>
              <w:spacing w:after="0" w:line="240" w:lineRule="auto"/>
              <w:ind w:left="132"/>
              <w:rPr>
                <w:lang w:val="ru-RU"/>
              </w:rPr>
            </w:pPr>
            <w:r w:rsidRPr="00FE6E9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Деление. Повторение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9E" w:rsidRDefault="00FE6E9E">
            <w:pPr>
              <w:autoSpaceDE w:val="0"/>
              <w:autoSpaceDN w:val="0"/>
              <w:spacing w:before="98" w:after="0" w:line="278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7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E6E9E" w:rsidTr="00FE6E9E">
        <w:trPr>
          <w:trHeight w:hRule="exact" w:val="183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133.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302712" w:rsidP="00302712">
            <w:pPr>
              <w:autoSpaceDE w:val="0"/>
              <w:autoSpaceDN w:val="0"/>
              <w:spacing w:after="0" w:line="240" w:lineRule="auto"/>
              <w:ind w:left="1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302712" w:rsidRDefault="0030271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302712" w:rsidRDefault="00302712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</w:p>
        </w:tc>
      </w:tr>
      <w:tr w:rsidR="00FE6E9E" w:rsidTr="00FE6E9E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134.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2C7F6E" w:rsidRDefault="00FE6E9E" w:rsidP="00FE6E9E">
            <w:pPr>
              <w:tabs>
                <w:tab w:val="left" w:pos="576"/>
              </w:tabs>
              <w:autoSpaceDE w:val="0"/>
              <w:autoSpaceDN w:val="0"/>
              <w:spacing w:after="0" w:line="240" w:lineRule="auto"/>
              <w:ind w:left="132" w:right="432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Резерв. Текстовые задачи. Задачи в два действия.</w:t>
            </w:r>
          </w:p>
          <w:p w:rsidR="00FE6E9E" w:rsidRDefault="00FE6E9E" w:rsidP="00FE6E9E">
            <w:pPr>
              <w:autoSpaceDE w:val="0"/>
              <w:autoSpaceDN w:val="0"/>
              <w:spacing w:after="0" w:line="240" w:lineRule="auto"/>
              <w:ind w:left="1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E6E9E" w:rsidTr="00FE6E9E">
        <w:trPr>
          <w:trHeight w:hRule="exact" w:val="219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135.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 w:rsidP="00FE6E9E">
            <w:pPr>
              <w:autoSpaceDE w:val="0"/>
              <w:autoSpaceDN w:val="0"/>
              <w:spacing w:after="0" w:line="240" w:lineRule="auto"/>
              <w:ind w:left="132" w:right="144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Резерв. Пространственные отношения и геометрические фигуры.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Геометрические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фигуры. Периметр.</w:t>
            </w:r>
          </w:p>
          <w:p w:rsidR="00FE6E9E" w:rsidRDefault="00FE6E9E" w:rsidP="00FE6E9E">
            <w:pPr>
              <w:autoSpaceDE w:val="0"/>
              <w:autoSpaceDN w:val="0"/>
              <w:spacing w:after="0" w:line="240" w:lineRule="auto"/>
              <w:ind w:left="1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E6E9E" w:rsidTr="00FE6E9E">
        <w:trPr>
          <w:trHeight w:hRule="exact" w:val="176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136.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 w:rsidP="00FE6E9E">
            <w:pPr>
              <w:autoSpaceDE w:val="0"/>
              <w:autoSpaceDN w:val="0"/>
              <w:spacing w:after="0" w:line="240" w:lineRule="auto"/>
              <w:ind w:left="132" w:right="432"/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Резерв. Математическая информация. Работа с </w:t>
            </w:r>
            <w:r w:rsidRPr="002C7F6E">
              <w:rPr>
                <w:lang w:val="ru-RU"/>
              </w:rPr>
              <w:br/>
            </w: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информацией.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FE6E9E" w:rsidTr="00FE6E9E">
        <w:trPr>
          <w:trHeight w:hRule="exact" w:val="808"/>
        </w:trPr>
        <w:tc>
          <w:tcPr>
            <w:tcW w:w="3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2C7F6E" w:rsidRDefault="00FE6E9E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2C7F6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FE6E9E" w:rsidRDefault="00FE6E9E" w:rsidP="00EE1FE2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 w:rsidR="00EE1FE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Pr="00302712" w:rsidRDefault="00302712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E9E" w:rsidRDefault="00FE6E9E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E6E9E" w:rsidRDefault="00FE6E9E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</w:tr>
    </w:tbl>
    <w:p w:rsidR="00F349D8" w:rsidRDefault="00F349D8">
      <w:pPr>
        <w:autoSpaceDE w:val="0"/>
        <w:autoSpaceDN w:val="0"/>
        <w:spacing w:after="0" w:line="14" w:lineRule="exact"/>
      </w:pPr>
    </w:p>
    <w:p w:rsidR="00F349D8" w:rsidRDefault="00F349D8">
      <w:pPr>
        <w:sectPr w:rsidR="00F349D8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349D8" w:rsidRDefault="00F349D8">
      <w:pPr>
        <w:autoSpaceDE w:val="0"/>
        <w:autoSpaceDN w:val="0"/>
        <w:spacing w:after="78" w:line="220" w:lineRule="exact"/>
      </w:pPr>
    </w:p>
    <w:p w:rsidR="00F349D8" w:rsidRDefault="002C7F6E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F349D8" w:rsidRDefault="002C7F6E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F349D8" w:rsidRPr="002C7F6E" w:rsidRDefault="002C7F6E">
      <w:pPr>
        <w:autoSpaceDE w:val="0"/>
        <w:autoSpaceDN w:val="0"/>
        <w:spacing w:before="166" w:after="0" w:line="271" w:lineRule="auto"/>
        <w:ind w:right="144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 (в 2 частях), 2 класс /Моро М.И., Бантова М.А., Бельтюкова Г.В. и другие, Акционерное общество «Издательство «Просвещение»;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F349D8" w:rsidRPr="002C7F6E" w:rsidRDefault="002C7F6E">
      <w:pPr>
        <w:autoSpaceDE w:val="0"/>
        <w:autoSpaceDN w:val="0"/>
        <w:spacing w:before="262" w:after="0" w:line="230" w:lineRule="auto"/>
        <w:rPr>
          <w:lang w:val="ru-RU"/>
        </w:rPr>
      </w:pPr>
      <w:r w:rsidRPr="002C7F6E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F349D8" w:rsidRPr="002C7F6E" w:rsidRDefault="002C7F6E">
      <w:pPr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Математика (в 2 частях), 2 класс /Моро М.И., Бантова М.А., Бельтюкова Г.В. и другие, Акционерное общество «Издательство «Просвещение»;</w:t>
      </w:r>
    </w:p>
    <w:p w:rsidR="00F349D8" w:rsidRPr="002C7F6E" w:rsidRDefault="002C7F6E">
      <w:pPr>
        <w:autoSpaceDE w:val="0"/>
        <w:autoSpaceDN w:val="0"/>
        <w:spacing w:before="264" w:after="0" w:line="230" w:lineRule="auto"/>
        <w:rPr>
          <w:lang w:val="ru-RU"/>
        </w:rPr>
      </w:pPr>
      <w:r w:rsidRPr="002C7F6E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F349D8" w:rsidRPr="002C7F6E" w:rsidRDefault="002C7F6E">
      <w:pPr>
        <w:autoSpaceDE w:val="0"/>
        <w:autoSpaceDN w:val="0"/>
        <w:spacing w:before="168" w:after="0" w:line="262" w:lineRule="auto"/>
        <w:ind w:right="878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 w:rsidRPr="002C7F6E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2C7F6E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F349D8" w:rsidRPr="002C7F6E" w:rsidRDefault="00F349D8">
      <w:pPr>
        <w:rPr>
          <w:lang w:val="ru-RU"/>
        </w:rPr>
        <w:sectPr w:rsidR="00F349D8" w:rsidRPr="002C7F6E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349D8" w:rsidRPr="002C7F6E" w:rsidRDefault="00F349D8">
      <w:pPr>
        <w:autoSpaceDE w:val="0"/>
        <w:autoSpaceDN w:val="0"/>
        <w:spacing w:after="78" w:line="220" w:lineRule="exact"/>
        <w:rPr>
          <w:lang w:val="ru-RU"/>
        </w:rPr>
      </w:pPr>
    </w:p>
    <w:p w:rsidR="00F349D8" w:rsidRPr="002C7F6E" w:rsidRDefault="002C7F6E">
      <w:pPr>
        <w:autoSpaceDE w:val="0"/>
        <w:autoSpaceDN w:val="0"/>
        <w:spacing w:after="0" w:line="408" w:lineRule="auto"/>
        <w:ind w:right="432"/>
        <w:rPr>
          <w:lang w:val="ru-RU"/>
        </w:rPr>
      </w:pPr>
      <w:r w:rsidRPr="002C7F6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2C7F6E">
        <w:rPr>
          <w:lang w:val="ru-RU"/>
        </w:rPr>
        <w:br/>
      </w:r>
      <w:r w:rsidRPr="002C7F6E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 И ПРАКТИЧЕСКИХ РАБОТ</w:t>
      </w:r>
    </w:p>
    <w:p w:rsidR="00F349D8" w:rsidRPr="002C7F6E" w:rsidRDefault="00F349D8">
      <w:pPr>
        <w:rPr>
          <w:lang w:val="ru-RU"/>
        </w:rPr>
        <w:sectPr w:rsidR="00F349D8" w:rsidRPr="002C7F6E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C7F6E" w:rsidRPr="002C7F6E" w:rsidRDefault="002C7F6E">
      <w:pPr>
        <w:rPr>
          <w:lang w:val="ru-RU"/>
        </w:rPr>
      </w:pPr>
    </w:p>
    <w:sectPr w:rsidR="002C7F6E" w:rsidRPr="002C7F6E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712" w:rsidRDefault="00302712" w:rsidP="002C7F6E">
      <w:pPr>
        <w:spacing w:after="0" w:line="240" w:lineRule="auto"/>
      </w:pPr>
      <w:r>
        <w:separator/>
      </w:r>
    </w:p>
  </w:endnote>
  <w:endnote w:type="continuationSeparator" w:id="0">
    <w:p w:rsidR="00302712" w:rsidRDefault="00302712" w:rsidP="002C7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712" w:rsidRDefault="00302712" w:rsidP="002C7F6E">
      <w:pPr>
        <w:spacing w:after="0" w:line="240" w:lineRule="auto"/>
      </w:pPr>
      <w:r>
        <w:separator/>
      </w:r>
    </w:p>
  </w:footnote>
  <w:footnote w:type="continuationSeparator" w:id="0">
    <w:p w:rsidR="00302712" w:rsidRDefault="00302712" w:rsidP="002C7F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00C83"/>
    <w:rsid w:val="00220C30"/>
    <w:rsid w:val="0029639D"/>
    <w:rsid w:val="002C7F6E"/>
    <w:rsid w:val="00302712"/>
    <w:rsid w:val="00326F90"/>
    <w:rsid w:val="003E6432"/>
    <w:rsid w:val="004B060D"/>
    <w:rsid w:val="006A0447"/>
    <w:rsid w:val="009A3F29"/>
    <w:rsid w:val="00AA1D8D"/>
    <w:rsid w:val="00AD10D2"/>
    <w:rsid w:val="00B47730"/>
    <w:rsid w:val="00B9480A"/>
    <w:rsid w:val="00CB0664"/>
    <w:rsid w:val="00EE1FE2"/>
    <w:rsid w:val="00F349D8"/>
    <w:rsid w:val="00FC693F"/>
    <w:rsid w:val="00FE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9EA6BC1D-498F-45B2-9AF2-6BD5BB8A3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F98A124-706D-4609-A529-F07C28DA1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35</Pages>
  <Words>8507</Words>
  <Characters>48494</Characters>
  <Application>Microsoft Office Word</Application>
  <DocSecurity>0</DocSecurity>
  <Lines>404</Lines>
  <Paragraphs>113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UserH</cp:lastModifiedBy>
  <cp:revision>9</cp:revision>
  <dcterms:created xsi:type="dcterms:W3CDTF">2022-09-04T15:03:00Z</dcterms:created>
  <dcterms:modified xsi:type="dcterms:W3CDTF">2022-09-05T03:25:00Z</dcterms:modified>
</cp:coreProperties>
</file>